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4677F" w14:textId="77777777" w:rsidR="00FB6F91" w:rsidRPr="00420D2B" w:rsidRDefault="00000000">
      <w:pPr>
        <w:spacing w:after="0" w:line="408" w:lineRule="auto"/>
        <w:ind w:left="120"/>
        <w:jc w:val="center"/>
        <w:rPr>
          <w:lang w:val="ru-RU"/>
        </w:rPr>
      </w:pPr>
      <w:r w:rsidRPr="00420D2B">
        <w:rPr>
          <w:rFonts w:ascii="Times New Roman" w:hAnsi="Times New Roman"/>
          <w:b/>
          <w:color w:val="000000"/>
          <w:sz w:val="28"/>
          <w:lang w:val="ru-RU"/>
        </w:rPr>
        <w:t>МИНИСТЕРСТВО ПРОСВЕЩЕНИЯ РОССИЙСКОЙ ФЕДЕРАЦИИ</w:t>
      </w:r>
    </w:p>
    <w:p w14:paraId="27846780" w14:textId="77777777" w:rsidR="00FB6F91" w:rsidRPr="00420D2B" w:rsidRDefault="00000000">
      <w:pPr>
        <w:spacing w:after="0" w:line="408" w:lineRule="auto"/>
        <w:ind w:left="120"/>
        <w:jc w:val="center"/>
        <w:rPr>
          <w:lang w:val="ru-RU"/>
        </w:rPr>
      </w:pPr>
      <w:bookmarkStart w:id="0" w:name="ab394930-da1d-4ba0-ac4d-738f874a3916"/>
      <w:r w:rsidRPr="00420D2B">
        <w:rPr>
          <w:rFonts w:ascii="Times New Roman" w:hAnsi="Times New Roman"/>
          <w:b/>
          <w:color w:val="000000"/>
          <w:sz w:val="28"/>
          <w:lang w:val="ru-RU"/>
        </w:rPr>
        <w:t>Министерство образования Приморского края</w:t>
      </w:r>
      <w:bookmarkEnd w:id="0"/>
      <w:r w:rsidRPr="00420D2B">
        <w:rPr>
          <w:rFonts w:ascii="Times New Roman" w:hAnsi="Times New Roman"/>
          <w:b/>
          <w:color w:val="000000"/>
          <w:sz w:val="28"/>
          <w:lang w:val="ru-RU"/>
        </w:rPr>
        <w:t xml:space="preserve"> </w:t>
      </w:r>
    </w:p>
    <w:p w14:paraId="27846781" w14:textId="77777777" w:rsidR="00FB6F91" w:rsidRPr="00420D2B" w:rsidRDefault="00000000">
      <w:pPr>
        <w:spacing w:after="0" w:line="408" w:lineRule="auto"/>
        <w:ind w:left="120"/>
        <w:jc w:val="center"/>
        <w:rPr>
          <w:lang w:val="ru-RU"/>
        </w:rPr>
      </w:pPr>
      <w:bookmarkStart w:id="1" w:name="7d574f4c-8143-48c3-8ad3-2fcc5bdbaf43"/>
      <w:r w:rsidRPr="00420D2B">
        <w:rPr>
          <w:rFonts w:ascii="Times New Roman" w:hAnsi="Times New Roman"/>
          <w:b/>
          <w:color w:val="000000"/>
          <w:sz w:val="28"/>
          <w:lang w:val="ru-RU"/>
        </w:rPr>
        <w:t>Администрация Кировского муниципального района</w:t>
      </w:r>
      <w:bookmarkEnd w:id="1"/>
    </w:p>
    <w:p w14:paraId="27846782" w14:textId="77777777" w:rsidR="00FB6F91" w:rsidRPr="00420D2B" w:rsidRDefault="00000000">
      <w:pPr>
        <w:spacing w:after="0" w:line="408" w:lineRule="auto"/>
        <w:ind w:left="120"/>
        <w:jc w:val="center"/>
        <w:rPr>
          <w:lang w:val="ru-RU"/>
        </w:rPr>
      </w:pPr>
      <w:r w:rsidRPr="00420D2B">
        <w:rPr>
          <w:rFonts w:ascii="Times New Roman" w:hAnsi="Times New Roman"/>
          <w:b/>
          <w:color w:val="000000"/>
          <w:sz w:val="28"/>
          <w:lang w:val="ru-RU"/>
        </w:rPr>
        <w:t xml:space="preserve">МБОУ "СОШ </w:t>
      </w:r>
      <w:proofErr w:type="spellStart"/>
      <w:r w:rsidRPr="00420D2B">
        <w:rPr>
          <w:rFonts w:ascii="Times New Roman" w:hAnsi="Times New Roman"/>
          <w:b/>
          <w:color w:val="000000"/>
          <w:sz w:val="28"/>
          <w:lang w:val="ru-RU"/>
        </w:rPr>
        <w:t>с.Павлофедоровка</w:t>
      </w:r>
      <w:proofErr w:type="spellEnd"/>
      <w:r w:rsidRPr="00420D2B">
        <w:rPr>
          <w:rFonts w:ascii="Times New Roman" w:hAnsi="Times New Roman"/>
          <w:b/>
          <w:color w:val="000000"/>
          <w:sz w:val="28"/>
          <w:lang w:val="ru-RU"/>
        </w:rPr>
        <w:t>"</w:t>
      </w:r>
    </w:p>
    <w:p w14:paraId="27846783" w14:textId="77777777" w:rsidR="00FB6F91" w:rsidRPr="00420D2B" w:rsidRDefault="00FB6F91">
      <w:pPr>
        <w:spacing w:after="0"/>
        <w:ind w:left="120"/>
        <w:rPr>
          <w:lang w:val="ru-RU"/>
        </w:rPr>
      </w:pPr>
    </w:p>
    <w:p w14:paraId="27846784" w14:textId="77777777" w:rsidR="00FB6F91" w:rsidRPr="00420D2B" w:rsidRDefault="00FB6F91">
      <w:pPr>
        <w:spacing w:after="0"/>
        <w:ind w:left="120"/>
        <w:rPr>
          <w:lang w:val="ru-RU"/>
        </w:rPr>
      </w:pPr>
    </w:p>
    <w:p w14:paraId="27846785" w14:textId="77777777" w:rsidR="00FB6F91" w:rsidRPr="00420D2B" w:rsidRDefault="00FB6F91">
      <w:pPr>
        <w:spacing w:after="0"/>
        <w:ind w:left="120"/>
        <w:rPr>
          <w:lang w:val="ru-RU"/>
        </w:rPr>
      </w:pPr>
    </w:p>
    <w:p w14:paraId="27846786" w14:textId="77777777" w:rsidR="00FB6F91" w:rsidRPr="00420D2B" w:rsidRDefault="00FB6F91">
      <w:pPr>
        <w:spacing w:after="0"/>
        <w:ind w:left="120"/>
        <w:rPr>
          <w:lang w:val="ru-RU"/>
        </w:rPr>
      </w:pPr>
    </w:p>
    <w:tbl>
      <w:tblPr>
        <w:tblW w:w="0" w:type="auto"/>
        <w:tblLook w:val="04A0" w:firstRow="1" w:lastRow="0" w:firstColumn="1" w:lastColumn="0" w:noHBand="0" w:noVBand="1"/>
      </w:tblPr>
      <w:tblGrid>
        <w:gridCol w:w="3114"/>
        <w:gridCol w:w="3115"/>
        <w:gridCol w:w="3115"/>
      </w:tblGrid>
      <w:tr w:rsidR="00FB6F91" w14:paraId="2784678F" w14:textId="77777777">
        <w:tc>
          <w:tcPr>
            <w:tcW w:w="3114" w:type="dxa"/>
          </w:tcPr>
          <w:p w14:paraId="27846787" w14:textId="77777777" w:rsidR="00FB6F91" w:rsidRDefault="00FB6F9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7846788" w14:textId="77777777" w:rsidR="00FB6F91" w:rsidRDefault="00FB6F9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7846789" w14:textId="77777777" w:rsidR="00FB6F91" w:rsidRDefault="0000000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784678B" w14:textId="3D93C465" w:rsidR="00FB6F91" w:rsidRPr="00E50063" w:rsidRDefault="00000000" w:rsidP="00E5006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ОО</w:t>
            </w:r>
            <w:r>
              <w:rPr>
                <w:rFonts w:ascii="Times New Roman" w:eastAsia="Times New Roman" w:hAnsi="Times New Roman"/>
                <w:color w:val="000000"/>
                <w:sz w:val="24"/>
                <w:szCs w:val="24"/>
                <w:lang w:val="ru-RU"/>
              </w:rPr>
              <w:t xml:space="preserve"> </w:t>
            </w:r>
          </w:p>
          <w:p w14:paraId="2784678C" w14:textId="77777777" w:rsidR="00FB6F91" w:rsidRDefault="00000000" w:rsidP="00E50063">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Рыполова</w:t>
            </w:r>
            <w:proofErr w:type="spellEnd"/>
            <w:r>
              <w:rPr>
                <w:rFonts w:ascii="Times New Roman" w:eastAsia="Times New Roman" w:hAnsi="Times New Roman"/>
                <w:color w:val="000000"/>
                <w:sz w:val="24"/>
                <w:szCs w:val="24"/>
                <w:lang w:val="ru-RU"/>
              </w:rPr>
              <w:t xml:space="preserve"> О. В.</w:t>
            </w:r>
          </w:p>
          <w:p w14:paraId="6FC6E5EB" w14:textId="77777777" w:rsidR="00420D2B" w:rsidRDefault="0000000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51-ОД </w:t>
            </w:r>
          </w:p>
          <w:p w14:paraId="2784678D" w14:textId="19F7568C" w:rsidR="00FB6F91" w:rsidRDefault="0000000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08. 2024 г.</w:t>
            </w:r>
          </w:p>
          <w:p w14:paraId="2784678E" w14:textId="77777777" w:rsidR="00FB6F91" w:rsidRDefault="00FB6F91">
            <w:pPr>
              <w:autoSpaceDE w:val="0"/>
              <w:autoSpaceDN w:val="0"/>
              <w:spacing w:after="120" w:line="240" w:lineRule="auto"/>
              <w:jc w:val="both"/>
              <w:rPr>
                <w:rFonts w:ascii="Times New Roman" w:eastAsia="Times New Roman" w:hAnsi="Times New Roman"/>
                <w:color w:val="000000"/>
                <w:sz w:val="24"/>
                <w:szCs w:val="24"/>
                <w:lang w:val="ru-RU"/>
              </w:rPr>
            </w:pPr>
          </w:p>
        </w:tc>
      </w:tr>
    </w:tbl>
    <w:p w14:paraId="27846790" w14:textId="77777777" w:rsidR="00FB6F91" w:rsidRDefault="00FB6F91">
      <w:pPr>
        <w:spacing w:after="0"/>
        <w:ind w:left="120"/>
      </w:pPr>
    </w:p>
    <w:p w14:paraId="27846791" w14:textId="77777777" w:rsidR="00FB6F91" w:rsidRDefault="00FB6F91">
      <w:pPr>
        <w:spacing w:after="0"/>
        <w:ind w:left="120"/>
      </w:pPr>
    </w:p>
    <w:p w14:paraId="27846792" w14:textId="77777777" w:rsidR="00FB6F91" w:rsidRDefault="00FB6F91">
      <w:pPr>
        <w:spacing w:after="0"/>
        <w:ind w:left="120"/>
      </w:pPr>
    </w:p>
    <w:p w14:paraId="27846793" w14:textId="77777777" w:rsidR="00FB6F91" w:rsidRDefault="00FB6F91">
      <w:pPr>
        <w:spacing w:after="0"/>
        <w:ind w:left="120"/>
      </w:pPr>
    </w:p>
    <w:p w14:paraId="27846794" w14:textId="77777777" w:rsidR="00FB6F91" w:rsidRDefault="00FB6F91">
      <w:pPr>
        <w:spacing w:after="0"/>
        <w:ind w:left="120"/>
      </w:pPr>
    </w:p>
    <w:p w14:paraId="27846795" w14:textId="77777777" w:rsidR="00FB6F91" w:rsidRPr="00E50063" w:rsidRDefault="00000000">
      <w:pPr>
        <w:spacing w:after="0" w:line="408" w:lineRule="auto"/>
        <w:ind w:left="120"/>
        <w:jc w:val="center"/>
        <w:rPr>
          <w:lang w:val="ru-RU"/>
        </w:rPr>
      </w:pPr>
      <w:r w:rsidRPr="00E50063">
        <w:rPr>
          <w:rFonts w:ascii="Times New Roman" w:hAnsi="Times New Roman"/>
          <w:b/>
          <w:color w:val="000000"/>
          <w:sz w:val="28"/>
          <w:lang w:val="ru-RU"/>
        </w:rPr>
        <w:t>РАБОЧАЯ ПРОГРАММА</w:t>
      </w:r>
    </w:p>
    <w:p w14:paraId="27846796" w14:textId="77777777" w:rsidR="00FB6F91" w:rsidRPr="00E50063" w:rsidRDefault="00000000">
      <w:pPr>
        <w:spacing w:after="0" w:line="408" w:lineRule="auto"/>
        <w:ind w:left="120"/>
        <w:jc w:val="center"/>
        <w:rPr>
          <w:lang w:val="ru-RU"/>
        </w:rPr>
      </w:pPr>
      <w:r w:rsidRPr="00E50063">
        <w:rPr>
          <w:rFonts w:ascii="Times New Roman" w:hAnsi="Times New Roman"/>
          <w:color w:val="000000"/>
          <w:sz w:val="28"/>
          <w:lang w:val="ru-RU"/>
        </w:rPr>
        <w:t>(</w:t>
      </w:r>
      <w:r>
        <w:rPr>
          <w:rFonts w:ascii="Times New Roman" w:hAnsi="Times New Roman"/>
          <w:color w:val="000000"/>
          <w:sz w:val="28"/>
        </w:rPr>
        <w:t>ID</w:t>
      </w:r>
      <w:r w:rsidRPr="00E50063">
        <w:rPr>
          <w:rFonts w:ascii="Times New Roman" w:hAnsi="Times New Roman"/>
          <w:color w:val="000000"/>
          <w:sz w:val="28"/>
          <w:lang w:val="ru-RU"/>
        </w:rPr>
        <w:t xml:space="preserve"> 4911196)</w:t>
      </w:r>
    </w:p>
    <w:p w14:paraId="27846797" w14:textId="77777777" w:rsidR="00FB6F91" w:rsidRPr="00E50063" w:rsidRDefault="00FB6F91">
      <w:pPr>
        <w:spacing w:after="0"/>
        <w:ind w:left="120"/>
        <w:jc w:val="center"/>
        <w:rPr>
          <w:lang w:val="ru-RU"/>
        </w:rPr>
      </w:pPr>
    </w:p>
    <w:p w14:paraId="27846798" w14:textId="77777777" w:rsidR="00FB6F91" w:rsidRPr="00E50063" w:rsidRDefault="00000000">
      <w:pPr>
        <w:spacing w:after="0" w:line="408" w:lineRule="auto"/>
        <w:ind w:left="120"/>
        <w:jc w:val="center"/>
        <w:rPr>
          <w:lang w:val="ru-RU"/>
        </w:rPr>
      </w:pPr>
      <w:r w:rsidRPr="00E50063">
        <w:rPr>
          <w:rFonts w:ascii="Times New Roman" w:hAnsi="Times New Roman"/>
          <w:b/>
          <w:color w:val="000000"/>
          <w:sz w:val="28"/>
          <w:lang w:val="ru-RU"/>
        </w:rPr>
        <w:t>учебного предмета «География»</w:t>
      </w:r>
    </w:p>
    <w:p w14:paraId="27846799" w14:textId="77777777" w:rsidR="00FB6F91" w:rsidRPr="00E50063" w:rsidRDefault="00000000">
      <w:pPr>
        <w:spacing w:after="0" w:line="408" w:lineRule="auto"/>
        <w:ind w:left="120"/>
        <w:jc w:val="center"/>
        <w:rPr>
          <w:lang w:val="ru-RU"/>
        </w:rPr>
      </w:pPr>
      <w:r w:rsidRPr="00E50063">
        <w:rPr>
          <w:rFonts w:ascii="Times New Roman" w:hAnsi="Times New Roman"/>
          <w:color w:val="000000"/>
          <w:sz w:val="28"/>
          <w:lang w:val="ru-RU"/>
        </w:rPr>
        <w:t xml:space="preserve">для обучающихся 5 – 9 классов </w:t>
      </w:r>
    </w:p>
    <w:p w14:paraId="2784679A" w14:textId="77777777" w:rsidR="00FB6F91" w:rsidRPr="00E50063" w:rsidRDefault="00FB6F91">
      <w:pPr>
        <w:spacing w:after="0"/>
        <w:ind w:left="120"/>
        <w:jc w:val="center"/>
        <w:rPr>
          <w:lang w:val="ru-RU"/>
        </w:rPr>
      </w:pPr>
    </w:p>
    <w:p w14:paraId="2784679B" w14:textId="77777777" w:rsidR="00FB6F91" w:rsidRPr="00E50063" w:rsidRDefault="00FB6F91">
      <w:pPr>
        <w:spacing w:after="0"/>
        <w:ind w:left="120"/>
        <w:jc w:val="center"/>
        <w:rPr>
          <w:lang w:val="ru-RU"/>
        </w:rPr>
      </w:pPr>
    </w:p>
    <w:p w14:paraId="2784679C" w14:textId="77777777" w:rsidR="00FB6F91" w:rsidRPr="00E50063" w:rsidRDefault="00FB6F91">
      <w:pPr>
        <w:spacing w:after="0"/>
        <w:ind w:left="120"/>
        <w:jc w:val="center"/>
        <w:rPr>
          <w:lang w:val="ru-RU"/>
        </w:rPr>
      </w:pPr>
    </w:p>
    <w:p w14:paraId="2784679D" w14:textId="77777777" w:rsidR="00FB6F91" w:rsidRPr="00E50063" w:rsidRDefault="00FB6F91">
      <w:pPr>
        <w:spacing w:after="0"/>
        <w:ind w:left="120"/>
        <w:jc w:val="center"/>
        <w:rPr>
          <w:lang w:val="ru-RU"/>
        </w:rPr>
      </w:pPr>
    </w:p>
    <w:p w14:paraId="2784679E" w14:textId="77777777" w:rsidR="00FB6F91" w:rsidRPr="00E50063" w:rsidRDefault="00FB6F91">
      <w:pPr>
        <w:spacing w:after="0"/>
        <w:ind w:left="120"/>
        <w:jc w:val="center"/>
        <w:rPr>
          <w:lang w:val="ru-RU"/>
        </w:rPr>
      </w:pPr>
    </w:p>
    <w:p w14:paraId="2784679F" w14:textId="77777777" w:rsidR="00FB6F91" w:rsidRPr="00E50063" w:rsidRDefault="00FB6F91">
      <w:pPr>
        <w:spacing w:after="0"/>
        <w:ind w:left="120"/>
        <w:jc w:val="center"/>
        <w:rPr>
          <w:lang w:val="ru-RU"/>
        </w:rPr>
      </w:pPr>
    </w:p>
    <w:p w14:paraId="278467A0" w14:textId="77777777" w:rsidR="00FB6F91" w:rsidRPr="00E50063" w:rsidRDefault="00FB6F91">
      <w:pPr>
        <w:spacing w:after="0"/>
        <w:ind w:left="120"/>
        <w:jc w:val="center"/>
        <w:rPr>
          <w:lang w:val="ru-RU"/>
        </w:rPr>
      </w:pPr>
    </w:p>
    <w:p w14:paraId="278467A1" w14:textId="77777777" w:rsidR="00FB6F91" w:rsidRPr="00E50063" w:rsidRDefault="00FB6F91">
      <w:pPr>
        <w:spacing w:after="0"/>
        <w:ind w:left="120"/>
        <w:jc w:val="center"/>
        <w:rPr>
          <w:lang w:val="ru-RU"/>
        </w:rPr>
      </w:pPr>
    </w:p>
    <w:p w14:paraId="278467A2" w14:textId="77777777" w:rsidR="00FB6F91" w:rsidRPr="00E50063" w:rsidRDefault="00FB6F91">
      <w:pPr>
        <w:spacing w:after="0"/>
        <w:ind w:left="120"/>
        <w:jc w:val="center"/>
        <w:rPr>
          <w:lang w:val="ru-RU"/>
        </w:rPr>
      </w:pPr>
    </w:p>
    <w:p w14:paraId="278467A3" w14:textId="77777777" w:rsidR="00FB6F91" w:rsidRPr="00E50063" w:rsidRDefault="00FB6F91">
      <w:pPr>
        <w:spacing w:after="0"/>
        <w:ind w:left="120"/>
        <w:jc w:val="center"/>
        <w:rPr>
          <w:lang w:val="ru-RU"/>
        </w:rPr>
      </w:pPr>
    </w:p>
    <w:p w14:paraId="278467A4" w14:textId="77777777" w:rsidR="00FB6F91" w:rsidRPr="00E50063" w:rsidRDefault="00FB6F91">
      <w:pPr>
        <w:spacing w:after="0"/>
        <w:ind w:left="120"/>
        <w:jc w:val="center"/>
        <w:rPr>
          <w:lang w:val="ru-RU"/>
        </w:rPr>
      </w:pPr>
    </w:p>
    <w:p w14:paraId="278467A5" w14:textId="77777777" w:rsidR="00FB6F91" w:rsidRPr="00E50063" w:rsidRDefault="00FB6F91">
      <w:pPr>
        <w:spacing w:after="0"/>
        <w:ind w:left="120"/>
        <w:jc w:val="center"/>
        <w:rPr>
          <w:lang w:val="ru-RU"/>
        </w:rPr>
      </w:pPr>
    </w:p>
    <w:p w14:paraId="278467A6" w14:textId="77777777" w:rsidR="00FB6F91" w:rsidRPr="00E50063" w:rsidRDefault="00000000">
      <w:pPr>
        <w:spacing w:after="0"/>
        <w:ind w:left="120"/>
        <w:jc w:val="center"/>
        <w:rPr>
          <w:lang w:val="ru-RU"/>
        </w:rPr>
      </w:pPr>
      <w:bookmarkStart w:id="2" w:name="758c7860-019e-4f63-872b-044256b5f058"/>
      <w:r w:rsidRPr="00E50063">
        <w:rPr>
          <w:rFonts w:ascii="Times New Roman" w:hAnsi="Times New Roman"/>
          <w:b/>
          <w:color w:val="000000"/>
          <w:sz w:val="28"/>
          <w:lang w:val="ru-RU"/>
        </w:rPr>
        <w:t>с. Павло-Федоровка</w:t>
      </w:r>
      <w:bookmarkEnd w:id="2"/>
      <w:r w:rsidRPr="00E50063">
        <w:rPr>
          <w:rFonts w:ascii="Times New Roman" w:hAnsi="Times New Roman"/>
          <w:b/>
          <w:color w:val="000000"/>
          <w:sz w:val="28"/>
          <w:lang w:val="ru-RU"/>
        </w:rPr>
        <w:t xml:space="preserve"> </w:t>
      </w:r>
      <w:bookmarkStart w:id="3" w:name="7bcf231d-60ce-4601-b24b-153af6cd5e58"/>
      <w:r w:rsidRPr="00E50063">
        <w:rPr>
          <w:rFonts w:ascii="Times New Roman" w:hAnsi="Times New Roman"/>
          <w:b/>
          <w:color w:val="000000"/>
          <w:sz w:val="28"/>
          <w:lang w:val="ru-RU"/>
        </w:rPr>
        <w:t>2024</w:t>
      </w:r>
      <w:bookmarkEnd w:id="3"/>
    </w:p>
    <w:p w14:paraId="498384EB" w14:textId="77777777" w:rsidR="00E50063" w:rsidRDefault="00E50063" w:rsidP="00420D2B">
      <w:pPr>
        <w:spacing w:after="0" w:line="264" w:lineRule="auto"/>
        <w:jc w:val="both"/>
        <w:rPr>
          <w:rFonts w:ascii="Times New Roman" w:hAnsi="Times New Roman"/>
          <w:b/>
          <w:color w:val="000000"/>
          <w:sz w:val="28"/>
          <w:lang w:val="ru-RU"/>
        </w:rPr>
      </w:pPr>
    </w:p>
    <w:p w14:paraId="278467A9" w14:textId="68E237CC" w:rsidR="00FB6F91" w:rsidRPr="00E50063" w:rsidRDefault="00000000" w:rsidP="00420D2B">
      <w:pPr>
        <w:spacing w:after="0" w:line="264" w:lineRule="auto"/>
        <w:jc w:val="both"/>
        <w:rPr>
          <w:lang w:val="ru-RU"/>
        </w:rPr>
      </w:pPr>
      <w:r w:rsidRPr="00E50063">
        <w:rPr>
          <w:rFonts w:ascii="Times New Roman" w:hAnsi="Times New Roman"/>
          <w:b/>
          <w:color w:val="000000"/>
          <w:sz w:val="28"/>
          <w:lang w:val="ru-RU"/>
        </w:rPr>
        <w:lastRenderedPageBreak/>
        <w:t>ПОЯСНИТЕЛЬНАЯ ЗАПИСКА</w:t>
      </w:r>
    </w:p>
    <w:p w14:paraId="278467AA" w14:textId="77777777" w:rsidR="00FB6F91" w:rsidRPr="00E50063" w:rsidRDefault="00FB6F91">
      <w:pPr>
        <w:spacing w:after="0" w:line="264" w:lineRule="auto"/>
        <w:ind w:left="120"/>
        <w:jc w:val="both"/>
        <w:rPr>
          <w:lang w:val="ru-RU"/>
        </w:rPr>
      </w:pPr>
    </w:p>
    <w:p w14:paraId="278467AB"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14:paraId="278467AC"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14:paraId="278467AD" w14:textId="77777777" w:rsidR="00FB6F91" w:rsidRPr="00420D2B" w:rsidRDefault="00000000">
      <w:pPr>
        <w:spacing w:after="0" w:line="264" w:lineRule="auto"/>
        <w:ind w:left="120"/>
        <w:jc w:val="both"/>
        <w:rPr>
          <w:lang w:val="ru-RU"/>
        </w:rPr>
      </w:pPr>
      <w:r w:rsidRPr="00420D2B">
        <w:rPr>
          <w:rFonts w:ascii="Times New Roman" w:hAnsi="Times New Roman"/>
          <w:color w:val="000000"/>
          <w:sz w:val="28"/>
          <w:lang w:val="ru-RU"/>
        </w:rPr>
        <w:t xml:space="preserve">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w:t>
      </w:r>
      <w:proofErr w:type="spellStart"/>
      <w:r w:rsidRPr="00420D2B">
        <w:rPr>
          <w:rFonts w:ascii="Times New Roman" w:hAnsi="Times New Roman"/>
          <w:color w:val="000000"/>
          <w:sz w:val="28"/>
          <w:lang w:val="ru-RU"/>
        </w:rPr>
        <w:t>внутрипредметных</w:t>
      </w:r>
      <w:proofErr w:type="spellEnd"/>
      <w:r w:rsidRPr="00420D2B">
        <w:rPr>
          <w:rFonts w:ascii="Times New Roman" w:hAnsi="Times New Roman"/>
          <w:color w:val="000000"/>
          <w:sz w:val="28"/>
          <w:lang w:val="ru-RU"/>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14:paraId="278467AE" w14:textId="77777777" w:rsidR="00FB6F91" w:rsidRPr="00420D2B" w:rsidRDefault="00FB6F91">
      <w:pPr>
        <w:spacing w:after="0" w:line="264" w:lineRule="auto"/>
        <w:ind w:left="120"/>
        <w:jc w:val="both"/>
        <w:rPr>
          <w:lang w:val="ru-RU"/>
        </w:rPr>
      </w:pPr>
    </w:p>
    <w:p w14:paraId="278467AF"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ОБЩАЯ ХАРАКТЕРИСТИКА УЧЕБНОГО ПРЕДМЕТА «ГЕОГРАФИЯ»</w:t>
      </w:r>
    </w:p>
    <w:p w14:paraId="278467B0" w14:textId="77777777" w:rsidR="00FB6F91" w:rsidRPr="00420D2B" w:rsidRDefault="00FB6F91">
      <w:pPr>
        <w:spacing w:after="0" w:line="264" w:lineRule="auto"/>
        <w:ind w:left="120"/>
        <w:jc w:val="both"/>
        <w:rPr>
          <w:lang w:val="ru-RU"/>
        </w:rPr>
      </w:pPr>
    </w:p>
    <w:p w14:paraId="278467B1"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14:paraId="278467B2"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278467B3" w14:textId="77777777" w:rsidR="00FB6F91" w:rsidRPr="00420D2B" w:rsidRDefault="00FB6F91">
      <w:pPr>
        <w:spacing w:after="0" w:line="264" w:lineRule="auto"/>
        <w:ind w:left="120"/>
        <w:jc w:val="both"/>
        <w:rPr>
          <w:lang w:val="ru-RU"/>
        </w:rPr>
      </w:pPr>
    </w:p>
    <w:p w14:paraId="278467B4"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lastRenderedPageBreak/>
        <w:t xml:space="preserve">ЦЕЛИ ИЗУЧЕНИЯ </w:t>
      </w:r>
      <w:r w:rsidRPr="00420D2B">
        <w:rPr>
          <w:rFonts w:ascii="Times New Roman" w:hAnsi="Times New Roman"/>
          <w:b/>
          <w:color w:val="333333"/>
          <w:sz w:val="28"/>
          <w:lang w:val="ru-RU"/>
        </w:rPr>
        <w:t>УЧЕБНОГО ПРЕДМЕТА</w:t>
      </w:r>
      <w:r w:rsidRPr="00420D2B">
        <w:rPr>
          <w:rFonts w:ascii="Times New Roman" w:hAnsi="Times New Roman"/>
          <w:b/>
          <w:color w:val="000000"/>
          <w:sz w:val="28"/>
          <w:lang w:val="ru-RU"/>
        </w:rPr>
        <w:t xml:space="preserve"> «ГЕОГРАФИЯ»</w:t>
      </w:r>
    </w:p>
    <w:p w14:paraId="278467B5" w14:textId="77777777" w:rsidR="00FB6F91" w:rsidRPr="00420D2B" w:rsidRDefault="00FB6F91">
      <w:pPr>
        <w:spacing w:after="0" w:line="264" w:lineRule="auto"/>
        <w:ind w:left="120"/>
        <w:jc w:val="both"/>
        <w:rPr>
          <w:lang w:val="ru-RU"/>
        </w:rPr>
      </w:pPr>
    </w:p>
    <w:p w14:paraId="278467B6"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Изучение географии в общем образовании направлено на достижение следующих целей:</w:t>
      </w:r>
    </w:p>
    <w:p w14:paraId="278467B7"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278467B8"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278467B9"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3) воспитание экологической культуры, соответствующей современному уровню </w:t>
      </w:r>
      <w:proofErr w:type="spellStart"/>
      <w:r w:rsidRPr="00420D2B">
        <w:rPr>
          <w:rFonts w:ascii="Times New Roman" w:hAnsi="Times New Roman"/>
          <w:color w:val="000000"/>
          <w:sz w:val="28"/>
          <w:lang w:val="ru-RU"/>
        </w:rPr>
        <w:t>геоэкологического</w:t>
      </w:r>
      <w:proofErr w:type="spellEnd"/>
      <w:r w:rsidRPr="00420D2B">
        <w:rPr>
          <w:rFonts w:ascii="Times New Roman" w:hAnsi="Times New Roman"/>
          <w:color w:val="000000"/>
          <w:sz w:val="28"/>
          <w:lang w:val="ru-RU"/>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278467BA"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278467BB"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14:paraId="278467BC"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14:paraId="278467BD" w14:textId="77777777" w:rsidR="00FB6F91" w:rsidRPr="00420D2B" w:rsidRDefault="00FB6F91">
      <w:pPr>
        <w:spacing w:after="0" w:line="264" w:lineRule="auto"/>
        <w:ind w:left="120"/>
        <w:jc w:val="both"/>
        <w:rPr>
          <w:lang w:val="ru-RU"/>
        </w:rPr>
      </w:pPr>
    </w:p>
    <w:p w14:paraId="278467BE"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МЕСТО УЧЕБНОГО ПРЕДМЕТА «ГЕОГРАФИЯ» В УЧЕБНОМ ПЛАНЕ</w:t>
      </w:r>
    </w:p>
    <w:p w14:paraId="278467BF" w14:textId="77777777" w:rsidR="00FB6F91" w:rsidRPr="00420D2B" w:rsidRDefault="00FB6F91">
      <w:pPr>
        <w:spacing w:after="0" w:line="264" w:lineRule="auto"/>
        <w:ind w:left="120"/>
        <w:jc w:val="both"/>
        <w:rPr>
          <w:lang w:val="ru-RU"/>
        </w:rPr>
      </w:pPr>
    </w:p>
    <w:p w14:paraId="278467C0"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278467C1"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278467C2" w14:textId="77777777" w:rsidR="00FB6F91" w:rsidRPr="00420D2B" w:rsidRDefault="00000000">
      <w:pPr>
        <w:spacing w:after="0" w:line="264" w:lineRule="auto"/>
        <w:ind w:left="120"/>
        <w:jc w:val="both"/>
        <w:rPr>
          <w:lang w:val="ru-RU"/>
        </w:rPr>
      </w:pPr>
      <w:r w:rsidRPr="00420D2B">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14:paraId="278467C3" w14:textId="77777777" w:rsidR="00FB6F91" w:rsidRPr="00420D2B" w:rsidRDefault="00FB6F91">
      <w:pPr>
        <w:rPr>
          <w:lang w:val="ru-RU"/>
        </w:rPr>
        <w:sectPr w:rsidR="00FB6F91" w:rsidRPr="00420D2B">
          <w:pgSz w:w="11906" w:h="16383"/>
          <w:pgMar w:top="1134" w:right="850" w:bottom="1134" w:left="1701" w:header="720" w:footer="720" w:gutter="0"/>
          <w:cols w:space="720"/>
        </w:sectPr>
      </w:pPr>
      <w:bookmarkStart w:id="4" w:name="block-37351555"/>
    </w:p>
    <w:bookmarkEnd w:id="4"/>
    <w:p w14:paraId="278467C4"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lastRenderedPageBreak/>
        <w:t>СОДЕРЖАНИЕ УЧЕБНОГО ПРЕДМЕТА</w:t>
      </w:r>
    </w:p>
    <w:p w14:paraId="278467C5" w14:textId="77777777" w:rsidR="00FB6F91" w:rsidRPr="00420D2B" w:rsidRDefault="00FB6F91">
      <w:pPr>
        <w:spacing w:after="0" w:line="264" w:lineRule="auto"/>
        <w:ind w:left="120"/>
        <w:jc w:val="both"/>
        <w:rPr>
          <w:lang w:val="ru-RU"/>
        </w:rPr>
      </w:pPr>
    </w:p>
    <w:p w14:paraId="278467C6"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5 КЛАСС</w:t>
      </w:r>
    </w:p>
    <w:p w14:paraId="278467C7" w14:textId="77777777" w:rsidR="00FB6F91" w:rsidRPr="00420D2B" w:rsidRDefault="00FB6F91">
      <w:pPr>
        <w:spacing w:after="0" w:line="264" w:lineRule="auto"/>
        <w:ind w:left="120"/>
        <w:jc w:val="both"/>
        <w:rPr>
          <w:lang w:val="ru-RU"/>
        </w:rPr>
      </w:pPr>
    </w:p>
    <w:p w14:paraId="278467C8" w14:textId="77777777" w:rsidR="00FB6F91" w:rsidRPr="00E50063" w:rsidRDefault="00000000">
      <w:pPr>
        <w:spacing w:after="0" w:line="264" w:lineRule="auto"/>
        <w:ind w:left="120"/>
        <w:jc w:val="both"/>
        <w:rPr>
          <w:lang w:val="ru-RU"/>
        </w:rPr>
      </w:pPr>
      <w:r w:rsidRPr="00420D2B">
        <w:rPr>
          <w:rFonts w:ascii="Times New Roman" w:hAnsi="Times New Roman"/>
          <w:b/>
          <w:color w:val="000000"/>
          <w:sz w:val="28"/>
          <w:lang w:val="ru-RU"/>
        </w:rPr>
        <w:t xml:space="preserve">Раздел 1. </w:t>
      </w:r>
      <w:r w:rsidRPr="00E50063">
        <w:rPr>
          <w:rFonts w:ascii="Times New Roman" w:hAnsi="Times New Roman"/>
          <w:b/>
          <w:color w:val="000000"/>
          <w:sz w:val="28"/>
          <w:lang w:val="ru-RU"/>
        </w:rPr>
        <w:t>Географическое изучение Земли</w:t>
      </w:r>
    </w:p>
    <w:p w14:paraId="278467C9" w14:textId="77777777" w:rsidR="00FB6F91" w:rsidRPr="00E50063" w:rsidRDefault="00FB6F91">
      <w:pPr>
        <w:spacing w:after="0" w:line="264" w:lineRule="auto"/>
        <w:ind w:left="120"/>
        <w:jc w:val="both"/>
        <w:rPr>
          <w:lang w:val="ru-RU"/>
        </w:rPr>
      </w:pPr>
    </w:p>
    <w:p w14:paraId="278467CA"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Введение</w:t>
      </w:r>
      <w:r w:rsidRPr="00420D2B">
        <w:rPr>
          <w:rFonts w:ascii="Times New Roman" w:hAnsi="Times New Roman"/>
          <w:color w:val="000000"/>
          <w:sz w:val="28"/>
          <w:lang w:val="ru-RU"/>
        </w:rPr>
        <w:t>. География — наука о планете Земля</w:t>
      </w:r>
    </w:p>
    <w:p w14:paraId="278467CB"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278467CC"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7CD"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14:paraId="278467CE"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1. История географических открытий </w:t>
      </w:r>
    </w:p>
    <w:p w14:paraId="278467CF"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Представления о мире в древности (Древний Китай, Древний Египет, Древняя Греция, Древний Рим). Путешествие </w:t>
      </w:r>
      <w:proofErr w:type="spellStart"/>
      <w:r w:rsidRPr="00420D2B">
        <w:rPr>
          <w:rFonts w:ascii="Times New Roman" w:hAnsi="Times New Roman"/>
          <w:color w:val="000000"/>
          <w:sz w:val="28"/>
          <w:lang w:val="ru-RU"/>
        </w:rPr>
        <w:t>Пифея</w:t>
      </w:r>
      <w:proofErr w:type="spellEnd"/>
      <w:r w:rsidRPr="00420D2B">
        <w:rPr>
          <w:rFonts w:ascii="Times New Roman" w:hAnsi="Times New Roman"/>
          <w:color w:val="000000"/>
          <w:sz w:val="28"/>
          <w:lang w:val="ru-RU"/>
        </w:rPr>
        <w:t>. Плавания финикийцев вокруг Африки. Экспедиции Т. Хейердала как модель путешествий в древности. Появление географических карт.</w:t>
      </w:r>
    </w:p>
    <w:p w14:paraId="278467D0"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278467D1"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278467D2"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420D2B">
        <w:rPr>
          <w:rFonts w:ascii="Times New Roman" w:hAnsi="Times New Roman"/>
          <w:color w:val="000000"/>
          <w:sz w:val="28"/>
          <w:lang w:val="ru-RU"/>
        </w:rPr>
        <w:t>—</w:t>
      </w:r>
      <w:r>
        <w:rPr>
          <w:rFonts w:ascii="Times New Roman" w:hAnsi="Times New Roman"/>
          <w:color w:val="000000"/>
          <w:sz w:val="28"/>
        </w:rPr>
        <w:t>XIX</w:t>
      </w:r>
      <w:r w:rsidRPr="00420D2B">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278467D3"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278467D4"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7D5"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Обозначение на контурной карте географических объектов, открытых в разные периоды.</w:t>
      </w:r>
    </w:p>
    <w:p w14:paraId="278467D6"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14:paraId="278467D7" w14:textId="77777777" w:rsidR="00FB6F91" w:rsidRPr="00420D2B" w:rsidRDefault="00FB6F91">
      <w:pPr>
        <w:spacing w:after="0" w:line="264" w:lineRule="auto"/>
        <w:ind w:left="120"/>
        <w:jc w:val="both"/>
        <w:rPr>
          <w:lang w:val="ru-RU"/>
        </w:rPr>
      </w:pPr>
    </w:p>
    <w:p w14:paraId="278467D8"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Раздел 2. Изображения земной поверхности</w:t>
      </w:r>
    </w:p>
    <w:p w14:paraId="278467D9" w14:textId="77777777" w:rsidR="00FB6F91" w:rsidRPr="00E50063"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1. </w:t>
      </w:r>
      <w:r w:rsidRPr="00E50063">
        <w:rPr>
          <w:rFonts w:ascii="Times New Roman" w:hAnsi="Times New Roman"/>
          <w:b/>
          <w:color w:val="000000"/>
          <w:sz w:val="28"/>
          <w:lang w:val="ru-RU"/>
        </w:rPr>
        <w:t>Планы местности</w:t>
      </w:r>
    </w:p>
    <w:p w14:paraId="278467DA"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278467DB"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7DC"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Определение направлений и расстояний по плану местности.</w:t>
      </w:r>
    </w:p>
    <w:p w14:paraId="278467DD"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Составление описания маршрута по плану местности.</w:t>
      </w:r>
    </w:p>
    <w:p w14:paraId="278467DE"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Тема 2. Географические карты</w:t>
      </w:r>
    </w:p>
    <w:p w14:paraId="278467DF"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278467E0"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278467E1"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7E2"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Определение направлений и расстояний по карте полушарий.</w:t>
      </w:r>
    </w:p>
    <w:p w14:paraId="278467E3"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14:paraId="278467E4" w14:textId="77777777" w:rsidR="00FB6F91" w:rsidRPr="00420D2B" w:rsidRDefault="00FB6F91">
      <w:pPr>
        <w:spacing w:after="0" w:line="264" w:lineRule="auto"/>
        <w:ind w:left="120"/>
        <w:jc w:val="both"/>
        <w:rPr>
          <w:lang w:val="ru-RU"/>
        </w:rPr>
      </w:pPr>
    </w:p>
    <w:p w14:paraId="278467E5"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Раздел 3. Земля — планета Солнечной системы</w:t>
      </w:r>
    </w:p>
    <w:p w14:paraId="278467E6" w14:textId="77777777" w:rsidR="00FB6F91" w:rsidRPr="00420D2B" w:rsidRDefault="00FB6F91">
      <w:pPr>
        <w:spacing w:after="0" w:line="264" w:lineRule="auto"/>
        <w:ind w:left="120"/>
        <w:jc w:val="both"/>
        <w:rPr>
          <w:lang w:val="ru-RU"/>
        </w:rPr>
      </w:pPr>
    </w:p>
    <w:p w14:paraId="278467E7"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14:paraId="278467E8"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420D2B">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14:paraId="278467E9"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Влияние Космоса на Землю и жизнь людей.</w:t>
      </w:r>
    </w:p>
    <w:p w14:paraId="278467EA"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7EB"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278467EC" w14:textId="77777777" w:rsidR="00FB6F91" w:rsidRPr="00420D2B" w:rsidRDefault="00FB6F91">
      <w:pPr>
        <w:spacing w:after="0" w:line="264" w:lineRule="auto"/>
        <w:ind w:left="120"/>
        <w:jc w:val="both"/>
        <w:rPr>
          <w:lang w:val="ru-RU"/>
        </w:rPr>
      </w:pPr>
    </w:p>
    <w:p w14:paraId="278467ED"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Раздел 4. Оболочки Земли</w:t>
      </w:r>
    </w:p>
    <w:p w14:paraId="278467EE" w14:textId="77777777" w:rsidR="00FB6F91" w:rsidRPr="00420D2B" w:rsidRDefault="00FB6F91">
      <w:pPr>
        <w:spacing w:after="0" w:line="264" w:lineRule="auto"/>
        <w:ind w:left="120"/>
        <w:jc w:val="both"/>
        <w:rPr>
          <w:lang w:val="ru-RU"/>
        </w:rPr>
      </w:pPr>
    </w:p>
    <w:p w14:paraId="278467EF"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1. Литосфера — каменная оболочка Земли </w:t>
      </w:r>
    </w:p>
    <w:p w14:paraId="278467F0"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278467F1"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278467F2"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278467F3"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278467F4"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278467F5"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7F6"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Описание горной системы или равнины по физической карте.</w:t>
      </w:r>
    </w:p>
    <w:p w14:paraId="278467F7"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Заключение </w:t>
      </w:r>
    </w:p>
    <w:p w14:paraId="278467F8"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Практикум «Сезонные изменения в природе своей местности»</w:t>
      </w:r>
    </w:p>
    <w:p w14:paraId="278467F9"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278467FA"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7FB"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Анализ результатов фенологических наблюдений и наблюдений за погодой.</w:t>
      </w:r>
    </w:p>
    <w:p w14:paraId="278467FC" w14:textId="77777777" w:rsidR="00FB6F91" w:rsidRPr="00420D2B" w:rsidRDefault="00FB6F91">
      <w:pPr>
        <w:spacing w:after="0" w:line="264" w:lineRule="auto"/>
        <w:ind w:left="120"/>
        <w:jc w:val="both"/>
        <w:rPr>
          <w:lang w:val="ru-RU"/>
        </w:rPr>
      </w:pPr>
    </w:p>
    <w:p w14:paraId="278467FD" w14:textId="77777777" w:rsidR="00FB6F91" w:rsidRPr="00420D2B" w:rsidRDefault="00FB6F91">
      <w:pPr>
        <w:spacing w:after="0" w:line="264" w:lineRule="auto"/>
        <w:ind w:left="120"/>
        <w:jc w:val="both"/>
        <w:rPr>
          <w:lang w:val="ru-RU"/>
        </w:rPr>
      </w:pPr>
    </w:p>
    <w:p w14:paraId="278467FE"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6 КЛАСС</w:t>
      </w:r>
    </w:p>
    <w:p w14:paraId="278467FF" w14:textId="77777777" w:rsidR="00FB6F91" w:rsidRPr="00420D2B" w:rsidRDefault="00FB6F91">
      <w:pPr>
        <w:spacing w:after="0" w:line="264" w:lineRule="auto"/>
        <w:ind w:left="120"/>
        <w:jc w:val="both"/>
        <w:rPr>
          <w:lang w:val="ru-RU"/>
        </w:rPr>
      </w:pPr>
    </w:p>
    <w:p w14:paraId="27846800"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Раздел 1. Оболочки Земли</w:t>
      </w:r>
    </w:p>
    <w:p w14:paraId="27846801" w14:textId="77777777" w:rsidR="00FB6F91" w:rsidRPr="00420D2B" w:rsidRDefault="00FB6F91">
      <w:pPr>
        <w:spacing w:after="0" w:line="264" w:lineRule="auto"/>
        <w:ind w:left="120"/>
        <w:jc w:val="both"/>
        <w:rPr>
          <w:lang w:val="ru-RU"/>
        </w:rPr>
      </w:pPr>
    </w:p>
    <w:p w14:paraId="27846802" w14:textId="77777777" w:rsidR="00FB6F91" w:rsidRPr="00E50063" w:rsidRDefault="00000000">
      <w:pPr>
        <w:spacing w:after="0" w:line="264" w:lineRule="auto"/>
        <w:ind w:left="120"/>
        <w:jc w:val="both"/>
        <w:rPr>
          <w:lang w:val="ru-RU"/>
        </w:rPr>
      </w:pPr>
      <w:r w:rsidRPr="00420D2B">
        <w:rPr>
          <w:rFonts w:ascii="Times New Roman" w:hAnsi="Times New Roman"/>
          <w:b/>
          <w:color w:val="000000"/>
          <w:sz w:val="28"/>
          <w:lang w:val="ru-RU"/>
        </w:rPr>
        <w:t xml:space="preserve"> Тема 1. </w:t>
      </w:r>
      <w:r w:rsidRPr="00E50063">
        <w:rPr>
          <w:rFonts w:ascii="Times New Roman" w:hAnsi="Times New Roman"/>
          <w:b/>
          <w:color w:val="000000"/>
          <w:sz w:val="28"/>
          <w:lang w:val="ru-RU"/>
        </w:rPr>
        <w:t>Гидросфера — водная оболочка Земли</w:t>
      </w:r>
    </w:p>
    <w:p w14:paraId="27846803"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14:paraId="27846804"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27846805"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Воды суши. Способы изображения внутренних вод на картах.</w:t>
      </w:r>
    </w:p>
    <w:p w14:paraId="27846806"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14:paraId="27846807"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14:paraId="27846808"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27846809"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Многолетняя мерзлота. Болота, их образование.</w:t>
      </w:r>
    </w:p>
    <w:p w14:paraId="2784680A"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Стихийные явления в гидросфере, методы наблюдения и защиты.</w:t>
      </w:r>
    </w:p>
    <w:p w14:paraId="2784680B"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Человек и гидросфера. Использование человеком энергии воды.</w:t>
      </w:r>
    </w:p>
    <w:p w14:paraId="2784680C"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Использование космических методов в исследовании влияния человека на гидросферу.</w:t>
      </w:r>
    </w:p>
    <w:p w14:paraId="2784680D"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80E"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Сравнение двух рек (России и мира) по заданным признакам.</w:t>
      </w:r>
    </w:p>
    <w:p w14:paraId="2784680F"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Характеристика одного из крупнейших озёр России по плану в форме презентации.</w:t>
      </w:r>
    </w:p>
    <w:p w14:paraId="27846810"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14:paraId="27846811"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Тема 2. Атмосфера — воздушная оболочка Земли</w:t>
      </w:r>
    </w:p>
    <w:p w14:paraId="27846812"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Воздушная оболочка Земли: газовый состав, строение и значение атмосферы.</w:t>
      </w:r>
    </w:p>
    <w:p w14:paraId="27846813"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27846814"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14:paraId="27846815"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27846816"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Погода и её показатели. Причины изменения погоды.</w:t>
      </w:r>
    </w:p>
    <w:p w14:paraId="27846817"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14:paraId="27846818"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27846819"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81A"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Представление результатов наблюдения за погодой своей местности.</w:t>
      </w:r>
    </w:p>
    <w:p w14:paraId="2784681B"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2784681C"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3. Биосфера — оболочка жизни </w:t>
      </w:r>
    </w:p>
    <w:p w14:paraId="2784681D"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14:paraId="2784681E"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Человек как часть биосферы. Распространение людей на Земле.</w:t>
      </w:r>
    </w:p>
    <w:p w14:paraId="2784681F"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Исследования и экологические проблемы.</w:t>
      </w:r>
    </w:p>
    <w:p w14:paraId="27846820"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lastRenderedPageBreak/>
        <w:t>Практические работы</w:t>
      </w:r>
    </w:p>
    <w:p w14:paraId="27846821"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Характеристика растительности участка местности своего края.</w:t>
      </w:r>
    </w:p>
    <w:p w14:paraId="27846822"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Заключение </w:t>
      </w:r>
    </w:p>
    <w:p w14:paraId="27846823"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Природно-территориальные комплексы</w:t>
      </w:r>
    </w:p>
    <w:p w14:paraId="27846824"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27846825"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14:paraId="27846826"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 (выполняется на местности)</w:t>
      </w:r>
    </w:p>
    <w:p w14:paraId="27846827"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Характеристика локального природного комплекса по плану.</w:t>
      </w:r>
    </w:p>
    <w:p w14:paraId="27846828" w14:textId="77777777" w:rsidR="00FB6F91" w:rsidRPr="00420D2B" w:rsidRDefault="00FB6F91">
      <w:pPr>
        <w:spacing w:after="0" w:line="264" w:lineRule="auto"/>
        <w:ind w:left="120"/>
        <w:jc w:val="both"/>
        <w:rPr>
          <w:lang w:val="ru-RU"/>
        </w:rPr>
      </w:pPr>
    </w:p>
    <w:p w14:paraId="27846829"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7 КЛАСС</w:t>
      </w:r>
    </w:p>
    <w:p w14:paraId="2784682A" w14:textId="77777777" w:rsidR="00FB6F91" w:rsidRPr="00420D2B" w:rsidRDefault="00FB6F91">
      <w:pPr>
        <w:spacing w:after="0" w:line="264" w:lineRule="auto"/>
        <w:ind w:left="120"/>
        <w:jc w:val="both"/>
        <w:rPr>
          <w:lang w:val="ru-RU"/>
        </w:rPr>
      </w:pPr>
    </w:p>
    <w:p w14:paraId="2784682B"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 xml:space="preserve">Раздел 1. Главные закономерности природы Земли </w:t>
      </w:r>
    </w:p>
    <w:p w14:paraId="2784682C" w14:textId="77777777" w:rsidR="00FB6F91" w:rsidRPr="00420D2B" w:rsidRDefault="00FB6F91">
      <w:pPr>
        <w:spacing w:after="0" w:line="264" w:lineRule="auto"/>
        <w:ind w:left="120"/>
        <w:jc w:val="both"/>
        <w:rPr>
          <w:lang w:val="ru-RU"/>
        </w:rPr>
      </w:pPr>
    </w:p>
    <w:p w14:paraId="2784682D"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1. Географическая оболочка </w:t>
      </w:r>
    </w:p>
    <w:p w14:paraId="2784682E"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2784682F"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830"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Выявление проявления широтной зональности по картам природных зон.</w:t>
      </w:r>
    </w:p>
    <w:p w14:paraId="27846831"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2. Литосфера и рельеф Земли </w:t>
      </w:r>
    </w:p>
    <w:p w14:paraId="27846832"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420D2B">
        <w:rPr>
          <w:rFonts w:ascii="Times New Roman" w:hAnsi="Times New Roman"/>
          <w:color w:val="000000"/>
          <w:sz w:val="28"/>
          <w:lang w:val="ru-RU"/>
        </w:rPr>
        <w:t>рельефообразования</w:t>
      </w:r>
      <w:proofErr w:type="spellEnd"/>
      <w:r w:rsidRPr="00420D2B">
        <w:rPr>
          <w:rFonts w:ascii="Times New Roman" w:hAnsi="Times New Roman"/>
          <w:color w:val="000000"/>
          <w:sz w:val="28"/>
          <w:lang w:val="ru-RU"/>
        </w:rPr>
        <w:t>. Полезные ископаемые.</w:t>
      </w:r>
    </w:p>
    <w:p w14:paraId="27846833"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834"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14:paraId="27846835"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Объяснение вулканических или сейсмических событий, о которых говорится в тексте.</w:t>
      </w:r>
    </w:p>
    <w:p w14:paraId="27846836"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3. Атмосфера и климаты Земли </w:t>
      </w:r>
    </w:p>
    <w:p w14:paraId="27846837"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420D2B">
        <w:rPr>
          <w:rFonts w:ascii="Times New Roman" w:hAnsi="Times New Roman"/>
          <w:color w:val="000000"/>
          <w:sz w:val="28"/>
          <w:lang w:val="ru-RU"/>
        </w:rPr>
        <w:lastRenderedPageBreak/>
        <w:t xml:space="preserve">(экваториальные)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420D2B">
        <w:rPr>
          <w:rFonts w:ascii="Times New Roman" w:hAnsi="Times New Roman"/>
          <w:color w:val="000000"/>
          <w:sz w:val="28"/>
          <w:lang w:val="ru-RU"/>
        </w:rPr>
        <w:t>Климатограмма</w:t>
      </w:r>
      <w:proofErr w:type="spellEnd"/>
      <w:r w:rsidRPr="00420D2B">
        <w:rPr>
          <w:rFonts w:ascii="Times New Roman" w:hAnsi="Times New Roman"/>
          <w:color w:val="000000"/>
          <w:sz w:val="28"/>
          <w:lang w:val="ru-RU"/>
        </w:rPr>
        <w:t xml:space="preserve"> как графическая форма отражения климатических особенностей территории.</w:t>
      </w:r>
    </w:p>
    <w:p w14:paraId="27846838"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839"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1. Описание климата территории по климатической карте и </w:t>
      </w:r>
      <w:proofErr w:type="spellStart"/>
      <w:r w:rsidRPr="00420D2B">
        <w:rPr>
          <w:rFonts w:ascii="Times New Roman" w:hAnsi="Times New Roman"/>
          <w:color w:val="000000"/>
          <w:sz w:val="28"/>
          <w:lang w:val="ru-RU"/>
        </w:rPr>
        <w:t>климатограмме</w:t>
      </w:r>
      <w:proofErr w:type="spellEnd"/>
      <w:r w:rsidRPr="00420D2B">
        <w:rPr>
          <w:rFonts w:ascii="Times New Roman" w:hAnsi="Times New Roman"/>
          <w:color w:val="000000"/>
          <w:sz w:val="28"/>
          <w:lang w:val="ru-RU"/>
        </w:rPr>
        <w:t>.</w:t>
      </w:r>
    </w:p>
    <w:p w14:paraId="2784683A"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4. Мировой океан — основная часть гидросферы </w:t>
      </w:r>
    </w:p>
    <w:p w14:paraId="2784683B"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2784683C"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83D"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2784683E"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14:paraId="2784683F" w14:textId="77777777" w:rsidR="00FB6F91" w:rsidRPr="00420D2B" w:rsidRDefault="00FB6F91">
      <w:pPr>
        <w:spacing w:after="0" w:line="264" w:lineRule="auto"/>
        <w:ind w:left="120"/>
        <w:jc w:val="both"/>
        <w:rPr>
          <w:lang w:val="ru-RU"/>
        </w:rPr>
      </w:pPr>
    </w:p>
    <w:p w14:paraId="27846840"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Раздел 2. Человечество на Земле</w:t>
      </w:r>
    </w:p>
    <w:p w14:paraId="27846841" w14:textId="77777777" w:rsidR="00FB6F91" w:rsidRPr="00E50063"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1. </w:t>
      </w:r>
      <w:r w:rsidRPr="00E50063">
        <w:rPr>
          <w:rFonts w:ascii="Times New Roman" w:hAnsi="Times New Roman"/>
          <w:b/>
          <w:color w:val="000000"/>
          <w:sz w:val="28"/>
          <w:lang w:val="ru-RU"/>
        </w:rPr>
        <w:t xml:space="preserve">Численность населения </w:t>
      </w:r>
    </w:p>
    <w:p w14:paraId="27846842"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420D2B">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14:paraId="27846843"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844"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14:paraId="27846845"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14:paraId="27846846"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Тема 2. Страны и народы мира</w:t>
      </w:r>
    </w:p>
    <w:p w14:paraId="27846847"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27846848"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849"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Сравнение занятий населения двух стран по комплексным картам.</w:t>
      </w:r>
    </w:p>
    <w:p w14:paraId="2784684A" w14:textId="77777777" w:rsidR="00FB6F91" w:rsidRPr="00420D2B" w:rsidRDefault="00FB6F91">
      <w:pPr>
        <w:spacing w:after="0" w:line="264" w:lineRule="auto"/>
        <w:ind w:left="120"/>
        <w:jc w:val="both"/>
        <w:rPr>
          <w:lang w:val="ru-RU"/>
        </w:rPr>
      </w:pPr>
    </w:p>
    <w:p w14:paraId="2784684B"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 xml:space="preserve">Раздел 3. Материки и страны </w:t>
      </w:r>
    </w:p>
    <w:p w14:paraId="2784684C" w14:textId="77777777" w:rsidR="00FB6F91" w:rsidRPr="00E50063"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1. </w:t>
      </w:r>
      <w:r w:rsidRPr="00E50063">
        <w:rPr>
          <w:rFonts w:ascii="Times New Roman" w:hAnsi="Times New Roman"/>
          <w:b/>
          <w:color w:val="000000"/>
          <w:sz w:val="28"/>
          <w:lang w:val="ru-RU"/>
        </w:rPr>
        <w:t xml:space="preserve">Южные материки </w:t>
      </w:r>
    </w:p>
    <w:p w14:paraId="2784684D"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420D2B">
        <w:rPr>
          <w:rFonts w:ascii="Times New Roman" w:hAnsi="Times New Roman"/>
          <w:color w:val="000000"/>
          <w:sz w:val="28"/>
          <w:lang w:val="ru-RU"/>
        </w:rPr>
        <w:t>—</w:t>
      </w:r>
      <w:r>
        <w:rPr>
          <w:rFonts w:ascii="Times New Roman" w:hAnsi="Times New Roman"/>
          <w:color w:val="000000"/>
          <w:sz w:val="28"/>
        </w:rPr>
        <w:t>XXI</w:t>
      </w:r>
      <w:r w:rsidRPr="00420D2B">
        <w:rPr>
          <w:rFonts w:ascii="Times New Roman" w:hAnsi="Times New Roman"/>
          <w:color w:val="000000"/>
          <w:sz w:val="28"/>
          <w:lang w:val="ru-RU"/>
        </w:rPr>
        <w:t xml:space="preserve"> вв. </w:t>
      </w:r>
      <w:r w:rsidRPr="00E50063">
        <w:rPr>
          <w:rFonts w:ascii="Times New Roman" w:hAnsi="Times New Roman"/>
          <w:color w:val="000000"/>
          <w:sz w:val="28"/>
          <w:lang w:val="ru-RU"/>
        </w:rPr>
        <w:t xml:space="preserve">Современные исследования в Антарктиде. </w:t>
      </w:r>
      <w:r w:rsidRPr="00420D2B">
        <w:rPr>
          <w:rFonts w:ascii="Times New Roman" w:hAnsi="Times New Roman"/>
          <w:color w:val="000000"/>
          <w:sz w:val="28"/>
          <w:lang w:val="ru-RU"/>
        </w:rPr>
        <w:t>Роль России в открытиях и исследованиях ледового континента.</w:t>
      </w:r>
    </w:p>
    <w:p w14:paraId="2784684E"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84F"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Сравнение географического положения двух (любых) южных материков.</w:t>
      </w:r>
    </w:p>
    <w:p w14:paraId="27846850"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14:paraId="27846851"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3. Сравнение особенностей климата Африки, Южной Америки и Австралии по плану.</w:t>
      </w:r>
    </w:p>
    <w:p w14:paraId="27846852"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14:paraId="27846853"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14:paraId="27846854"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lastRenderedPageBreak/>
        <w:t>Тема 2. Северные материки</w:t>
      </w:r>
    </w:p>
    <w:p w14:paraId="27846855"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27846856"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857"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14:paraId="27846858"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27846859"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2784685A"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2784685B"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3. Взаимодействие природы и общества </w:t>
      </w:r>
    </w:p>
    <w:p w14:paraId="2784685C"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2784685D"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2784685E"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85F"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14:paraId="27846860" w14:textId="77777777" w:rsidR="00FB6F91" w:rsidRPr="00420D2B" w:rsidRDefault="00FB6F91">
      <w:pPr>
        <w:spacing w:after="0" w:line="264" w:lineRule="auto"/>
        <w:ind w:left="120"/>
        <w:jc w:val="both"/>
        <w:rPr>
          <w:lang w:val="ru-RU"/>
        </w:rPr>
      </w:pPr>
    </w:p>
    <w:p w14:paraId="27846861"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8 КЛАСС</w:t>
      </w:r>
    </w:p>
    <w:p w14:paraId="27846862" w14:textId="77777777" w:rsidR="00FB6F91" w:rsidRPr="00420D2B" w:rsidRDefault="00FB6F91">
      <w:pPr>
        <w:spacing w:after="0" w:line="264" w:lineRule="auto"/>
        <w:ind w:left="120"/>
        <w:jc w:val="both"/>
        <w:rPr>
          <w:lang w:val="ru-RU"/>
        </w:rPr>
      </w:pPr>
    </w:p>
    <w:p w14:paraId="27846863"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Раздел 1. Географическое пространство России</w:t>
      </w:r>
    </w:p>
    <w:p w14:paraId="27846864" w14:textId="77777777" w:rsidR="00FB6F91" w:rsidRPr="00420D2B" w:rsidRDefault="00FB6F91">
      <w:pPr>
        <w:spacing w:after="0" w:line="264" w:lineRule="auto"/>
        <w:ind w:left="120"/>
        <w:jc w:val="both"/>
        <w:rPr>
          <w:lang w:val="ru-RU"/>
        </w:rPr>
      </w:pPr>
    </w:p>
    <w:p w14:paraId="27846865"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1. История формирования и освоения территории России </w:t>
      </w:r>
    </w:p>
    <w:p w14:paraId="27846866"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420D2B">
        <w:rPr>
          <w:rFonts w:ascii="Times New Roman" w:hAnsi="Times New Roman"/>
          <w:color w:val="000000"/>
          <w:sz w:val="28"/>
          <w:lang w:val="ru-RU"/>
        </w:rPr>
        <w:t>—</w:t>
      </w:r>
      <w:r>
        <w:rPr>
          <w:rFonts w:ascii="Times New Roman" w:hAnsi="Times New Roman"/>
          <w:color w:val="000000"/>
          <w:sz w:val="28"/>
        </w:rPr>
        <w:t>XVI</w:t>
      </w:r>
      <w:r w:rsidRPr="00420D2B">
        <w:rPr>
          <w:rFonts w:ascii="Times New Roman" w:hAnsi="Times New Roman"/>
          <w:color w:val="000000"/>
          <w:sz w:val="28"/>
          <w:lang w:val="ru-RU"/>
        </w:rPr>
        <w:t xml:space="preserve"> вв. </w:t>
      </w:r>
      <w:r w:rsidRPr="00E50063">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E50063">
        <w:rPr>
          <w:rFonts w:ascii="Times New Roman" w:hAnsi="Times New Roman"/>
          <w:color w:val="000000"/>
          <w:sz w:val="28"/>
          <w:lang w:val="ru-RU"/>
        </w:rPr>
        <w:t>—</w:t>
      </w:r>
      <w:r>
        <w:rPr>
          <w:rFonts w:ascii="Times New Roman" w:hAnsi="Times New Roman"/>
          <w:color w:val="000000"/>
          <w:sz w:val="28"/>
        </w:rPr>
        <w:t>XIX</w:t>
      </w:r>
      <w:r w:rsidRPr="00E50063">
        <w:rPr>
          <w:rFonts w:ascii="Times New Roman" w:hAnsi="Times New Roman"/>
          <w:color w:val="000000"/>
          <w:sz w:val="28"/>
          <w:lang w:val="ru-RU"/>
        </w:rPr>
        <w:t xml:space="preserve"> вв. Русские первопроходцы. </w:t>
      </w:r>
      <w:r w:rsidRPr="00420D2B">
        <w:rPr>
          <w:rFonts w:ascii="Times New Roman" w:hAnsi="Times New Roman"/>
          <w:color w:val="000000"/>
          <w:sz w:val="28"/>
          <w:lang w:val="ru-RU"/>
        </w:rPr>
        <w:t>Изменения внешних границ России в ХХ в. Воссоединение Крыма с Россией.</w:t>
      </w:r>
    </w:p>
    <w:p w14:paraId="27846867"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868"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27846869"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2. Географическое положение и границы России </w:t>
      </w:r>
    </w:p>
    <w:p w14:paraId="2784686A" w14:textId="77777777" w:rsidR="00FB6F91" w:rsidRDefault="00000000">
      <w:pPr>
        <w:spacing w:after="0" w:line="264" w:lineRule="auto"/>
        <w:ind w:firstLine="600"/>
        <w:jc w:val="both"/>
      </w:pPr>
      <w:r w:rsidRPr="00420D2B">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w:t>
      </w:r>
      <w:proofErr w:type="spellStart"/>
      <w:r>
        <w:rPr>
          <w:rFonts w:ascii="Times New Roman" w:hAnsi="Times New Roman"/>
          <w:color w:val="000000"/>
          <w:sz w:val="28"/>
        </w:rPr>
        <w:t>Моря</w:t>
      </w:r>
      <w:proofErr w:type="spellEnd"/>
      <w:r>
        <w:rPr>
          <w:rFonts w:ascii="Times New Roman" w:hAnsi="Times New Roman"/>
          <w:color w:val="000000"/>
          <w:sz w:val="28"/>
        </w:rPr>
        <w:t xml:space="preserve">, </w:t>
      </w:r>
      <w:proofErr w:type="spellStart"/>
      <w:r>
        <w:rPr>
          <w:rFonts w:ascii="Times New Roman" w:hAnsi="Times New Roman"/>
          <w:color w:val="000000"/>
          <w:sz w:val="28"/>
        </w:rPr>
        <w:t>омывающие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территорию</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России</w:t>
      </w:r>
      <w:proofErr w:type="spellEnd"/>
      <w:r>
        <w:rPr>
          <w:rFonts w:ascii="Times New Roman" w:hAnsi="Times New Roman"/>
          <w:color w:val="000000"/>
          <w:sz w:val="28"/>
        </w:rPr>
        <w:t>.</w:t>
      </w:r>
    </w:p>
    <w:p w14:paraId="2784686B"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3. Время на территории России </w:t>
      </w:r>
    </w:p>
    <w:p w14:paraId="2784686C"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14:paraId="2784686D"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86E"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Определение различия во времени для разных городов России по карте часовых зон.</w:t>
      </w:r>
    </w:p>
    <w:p w14:paraId="2784686F"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14:paraId="27846870"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27846871"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872"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27846873" w14:textId="77777777" w:rsidR="00FB6F91" w:rsidRPr="00420D2B" w:rsidRDefault="00FB6F91">
      <w:pPr>
        <w:spacing w:after="0" w:line="264" w:lineRule="auto"/>
        <w:ind w:left="120"/>
        <w:jc w:val="both"/>
        <w:rPr>
          <w:lang w:val="ru-RU"/>
        </w:rPr>
      </w:pPr>
    </w:p>
    <w:p w14:paraId="27846874"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Раздел 2. Природа России</w:t>
      </w:r>
    </w:p>
    <w:p w14:paraId="27846875"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1. Природные условия и ресурсы России </w:t>
      </w:r>
    </w:p>
    <w:p w14:paraId="27846876"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420D2B">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27846877"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878"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14:paraId="27846879"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2. Геологическое строение, рельеф и полезные ископаемые </w:t>
      </w:r>
    </w:p>
    <w:p w14:paraId="2784687A"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2784687B"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2784687C"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87D"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Объяснение распространения по территории России опасных геологических явлений.</w:t>
      </w:r>
    </w:p>
    <w:p w14:paraId="2784687E"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Объяснение особенностей рельефа своего края.</w:t>
      </w:r>
    </w:p>
    <w:p w14:paraId="2784687F"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3. Климат и климатические ресурсы </w:t>
      </w:r>
    </w:p>
    <w:p w14:paraId="27846880"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27846881"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420D2B">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14:paraId="27846882"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883"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Описание и прогнозирование погоды территории по карте погоды.</w:t>
      </w:r>
    </w:p>
    <w:p w14:paraId="27846884"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27846885"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14:paraId="27846886"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4. Моря России. Внутренние воды и водные ресурсы </w:t>
      </w:r>
    </w:p>
    <w:p w14:paraId="27846887"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Моря как </w:t>
      </w:r>
      <w:proofErr w:type="spellStart"/>
      <w:r w:rsidRPr="00420D2B">
        <w:rPr>
          <w:rFonts w:ascii="Times New Roman" w:hAnsi="Times New Roman"/>
          <w:color w:val="000000"/>
          <w:sz w:val="28"/>
          <w:lang w:val="ru-RU"/>
        </w:rPr>
        <w:t>аквальные</w:t>
      </w:r>
      <w:proofErr w:type="spellEnd"/>
      <w:r w:rsidRPr="00420D2B">
        <w:rPr>
          <w:rFonts w:ascii="Times New Roman" w:hAnsi="Times New Roman"/>
          <w:color w:val="000000"/>
          <w:sz w:val="28"/>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27846888"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27846889"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88A"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Сравнение особенностей режима и характера течения двух рек России.</w:t>
      </w:r>
    </w:p>
    <w:p w14:paraId="2784688B"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14:paraId="2784688C"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5. Природно-хозяйственные зоны </w:t>
      </w:r>
    </w:p>
    <w:p w14:paraId="2784688D"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2784688E"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2784688F"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14:paraId="27846890"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Высотная поясность в горах на территории России.</w:t>
      </w:r>
    </w:p>
    <w:p w14:paraId="27846891"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27846892"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27846893"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894"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Объяснение различий структуры высотной поясности в горных системах.</w:t>
      </w:r>
    </w:p>
    <w:p w14:paraId="27846895"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27846896" w14:textId="77777777" w:rsidR="00FB6F91" w:rsidRPr="00420D2B" w:rsidRDefault="00FB6F91">
      <w:pPr>
        <w:spacing w:after="0" w:line="264" w:lineRule="auto"/>
        <w:ind w:left="120"/>
        <w:jc w:val="both"/>
        <w:rPr>
          <w:lang w:val="ru-RU"/>
        </w:rPr>
      </w:pPr>
    </w:p>
    <w:p w14:paraId="27846897"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Раздел 3. Население России</w:t>
      </w:r>
    </w:p>
    <w:p w14:paraId="27846898"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Тема 1. Численность населения России</w:t>
      </w:r>
    </w:p>
    <w:p w14:paraId="27846899"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420D2B">
        <w:rPr>
          <w:rFonts w:ascii="Times New Roman" w:hAnsi="Times New Roman"/>
          <w:color w:val="000000"/>
          <w:sz w:val="28"/>
          <w:lang w:val="ru-RU"/>
        </w:rPr>
        <w:t>—</w:t>
      </w:r>
      <w:r>
        <w:rPr>
          <w:rFonts w:ascii="Times New Roman" w:hAnsi="Times New Roman"/>
          <w:color w:val="000000"/>
          <w:sz w:val="28"/>
        </w:rPr>
        <w:t>XXI</w:t>
      </w:r>
      <w:r w:rsidRPr="00420D2B">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420D2B">
        <w:rPr>
          <w:rFonts w:ascii="Times New Roman" w:hAnsi="Times New Roman"/>
          <w:color w:val="000000"/>
          <w:sz w:val="28"/>
          <w:lang w:val="ru-RU"/>
        </w:rPr>
        <w:t>Геодемографическое</w:t>
      </w:r>
      <w:proofErr w:type="spellEnd"/>
      <w:r w:rsidRPr="00420D2B">
        <w:rPr>
          <w:rFonts w:ascii="Times New Roman" w:hAnsi="Times New Roman"/>
          <w:color w:val="000000"/>
          <w:sz w:val="28"/>
          <w:lang w:val="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2784689A"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89B"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2784689C"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Тема 2. Территориальные особенности размещения населения России</w:t>
      </w:r>
    </w:p>
    <w:p w14:paraId="2784689D"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420D2B">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14:paraId="2784689E"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3. Народы и религии России </w:t>
      </w:r>
    </w:p>
    <w:p w14:paraId="2784689F"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278468A0"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8A1"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14:paraId="278468A2"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Тема 4. Половой и возрастной состав населения России</w:t>
      </w:r>
    </w:p>
    <w:p w14:paraId="278468A3"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278468A4"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8A5"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14:paraId="278468A6"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Тема 5. Человеческий капитал России</w:t>
      </w:r>
    </w:p>
    <w:p w14:paraId="278468A7" w14:textId="77777777" w:rsidR="00FB6F91" w:rsidRDefault="00000000">
      <w:pPr>
        <w:spacing w:after="0" w:line="264" w:lineRule="auto"/>
        <w:ind w:firstLine="600"/>
        <w:jc w:val="both"/>
      </w:pPr>
      <w:r w:rsidRPr="00420D2B">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 xml:space="preserve">ИЧР и </w:t>
      </w:r>
      <w:proofErr w:type="spellStart"/>
      <w:r>
        <w:rPr>
          <w:rFonts w:ascii="Times New Roman" w:hAnsi="Times New Roman"/>
          <w:color w:val="000000"/>
          <w:sz w:val="28"/>
        </w:rPr>
        <w:t>его</w:t>
      </w:r>
      <w:proofErr w:type="spellEnd"/>
      <w:r>
        <w:rPr>
          <w:rFonts w:ascii="Times New Roman" w:hAnsi="Times New Roman"/>
          <w:color w:val="000000"/>
          <w:sz w:val="28"/>
        </w:rPr>
        <w:t xml:space="preserve"> </w:t>
      </w:r>
      <w:proofErr w:type="spellStart"/>
      <w:r>
        <w:rPr>
          <w:rFonts w:ascii="Times New Roman" w:hAnsi="Times New Roman"/>
          <w:color w:val="000000"/>
          <w:sz w:val="28"/>
        </w:rPr>
        <w:t>географические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различия</w:t>
      </w:r>
      <w:proofErr w:type="spellEnd"/>
      <w:r>
        <w:rPr>
          <w:rFonts w:ascii="Times New Roman" w:hAnsi="Times New Roman"/>
          <w:color w:val="000000"/>
          <w:sz w:val="28"/>
        </w:rPr>
        <w:t>.</w:t>
      </w:r>
    </w:p>
    <w:p w14:paraId="278468A8" w14:textId="77777777" w:rsidR="00FB6F91" w:rsidRDefault="00000000">
      <w:pPr>
        <w:spacing w:after="0" w:line="264" w:lineRule="auto"/>
        <w:ind w:firstLine="600"/>
        <w:jc w:val="both"/>
      </w:pPr>
      <w:proofErr w:type="spellStart"/>
      <w:r>
        <w:rPr>
          <w:rFonts w:ascii="Times New Roman" w:hAnsi="Times New Roman"/>
          <w:b/>
          <w:color w:val="000000"/>
          <w:sz w:val="28"/>
        </w:rPr>
        <w:t>Практическая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работа</w:t>
      </w:r>
      <w:proofErr w:type="spellEnd"/>
    </w:p>
    <w:p w14:paraId="278468A9" w14:textId="77777777" w:rsidR="00FB6F91" w:rsidRPr="00420D2B" w:rsidRDefault="00000000">
      <w:pPr>
        <w:numPr>
          <w:ilvl w:val="0"/>
          <w:numId w:val="1"/>
        </w:numPr>
        <w:spacing w:after="0" w:line="264" w:lineRule="auto"/>
        <w:jc w:val="both"/>
        <w:rPr>
          <w:lang w:val="ru-RU"/>
        </w:rPr>
      </w:pPr>
      <w:r w:rsidRPr="00420D2B">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14:paraId="278468AA"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9 КЛАСС</w:t>
      </w:r>
    </w:p>
    <w:p w14:paraId="278468AB" w14:textId="77777777" w:rsidR="00FB6F91" w:rsidRPr="00420D2B" w:rsidRDefault="00FB6F91">
      <w:pPr>
        <w:spacing w:after="0" w:line="264" w:lineRule="auto"/>
        <w:ind w:left="120"/>
        <w:jc w:val="both"/>
        <w:rPr>
          <w:lang w:val="ru-RU"/>
        </w:rPr>
      </w:pPr>
    </w:p>
    <w:p w14:paraId="278468AC"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Раздел 1. Хозяйство России</w:t>
      </w:r>
    </w:p>
    <w:p w14:paraId="278468AD" w14:textId="77777777" w:rsidR="00FB6F91" w:rsidRPr="00420D2B" w:rsidRDefault="00FB6F91">
      <w:pPr>
        <w:spacing w:after="0" w:line="264" w:lineRule="auto"/>
        <w:ind w:left="120"/>
        <w:jc w:val="both"/>
        <w:rPr>
          <w:lang w:val="ru-RU"/>
        </w:rPr>
      </w:pPr>
    </w:p>
    <w:p w14:paraId="278468AE" w14:textId="77777777" w:rsidR="00FB6F91" w:rsidRDefault="00000000">
      <w:pPr>
        <w:spacing w:after="0" w:line="264" w:lineRule="auto"/>
        <w:ind w:firstLine="600"/>
        <w:jc w:val="both"/>
      </w:pPr>
      <w:r w:rsidRPr="00420D2B">
        <w:rPr>
          <w:rFonts w:ascii="Times New Roman" w:hAnsi="Times New Roman"/>
          <w:b/>
          <w:color w:val="000000"/>
          <w:sz w:val="28"/>
          <w:lang w:val="ru-RU"/>
        </w:rPr>
        <w:t xml:space="preserve">Тема 1. </w:t>
      </w:r>
      <w:proofErr w:type="spellStart"/>
      <w:r>
        <w:rPr>
          <w:rFonts w:ascii="Times New Roman" w:hAnsi="Times New Roman"/>
          <w:b/>
          <w:color w:val="000000"/>
          <w:sz w:val="28"/>
        </w:rPr>
        <w:t>Общая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характеристика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хозяйства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России</w:t>
      </w:r>
      <w:proofErr w:type="spellEnd"/>
      <w:r>
        <w:rPr>
          <w:rFonts w:ascii="Times New Roman" w:hAnsi="Times New Roman"/>
          <w:b/>
          <w:color w:val="000000"/>
          <w:sz w:val="28"/>
        </w:rPr>
        <w:t xml:space="preserve"> </w:t>
      </w:r>
    </w:p>
    <w:p w14:paraId="278468AF"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420D2B">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278468B0"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14:paraId="278468B1" w14:textId="77777777" w:rsidR="00FB6F91" w:rsidRPr="00420D2B" w:rsidRDefault="00000000">
      <w:pPr>
        <w:spacing w:after="0" w:line="264" w:lineRule="auto"/>
        <w:ind w:firstLine="600"/>
        <w:jc w:val="both"/>
        <w:rPr>
          <w:lang w:val="ru-RU"/>
        </w:rPr>
      </w:pPr>
      <w:r w:rsidRPr="00420D2B">
        <w:rPr>
          <w:rFonts w:ascii="Times New Roman" w:hAnsi="Times New Roman"/>
          <w:b/>
          <w:color w:val="333333"/>
          <w:sz w:val="28"/>
          <w:lang w:val="ru-RU"/>
        </w:rPr>
        <w:t>Практическая работа</w:t>
      </w:r>
    </w:p>
    <w:p w14:paraId="278468B2" w14:textId="77777777" w:rsidR="00FB6F91" w:rsidRPr="00420D2B" w:rsidRDefault="00000000">
      <w:pPr>
        <w:spacing w:after="0" w:line="264" w:lineRule="auto"/>
        <w:ind w:firstLine="600"/>
        <w:jc w:val="both"/>
        <w:rPr>
          <w:lang w:val="ru-RU"/>
        </w:rPr>
      </w:pPr>
      <w:r w:rsidRPr="00420D2B">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14:paraId="278468B3"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Тема 2. Топливно-энергетический комплекс (ТЭК)</w:t>
      </w:r>
    </w:p>
    <w:p w14:paraId="278468B4"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278468B5"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8B6"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14:paraId="278468B7"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14:paraId="278468B8"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Тема 3. Металлургический комплекс</w:t>
      </w:r>
    </w:p>
    <w:p w14:paraId="278468B9"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w:t>
      </w:r>
      <w:r w:rsidRPr="00420D2B">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14:paraId="278468BA" w14:textId="77777777" w:rsidR="00FB6F91" w:rsidRPr="00420D2B" w:rsidRDefault="00000000">
      <w:pPr>
        <w:spacing w:after="0" w:line="264" w:lineRule="auto"/>
        <w:ind w:firstLine="600"/>
        <w:jc w:val="both"/>
        <w:rPr>
          <w:lang w:val="ru-RU"/>
        </w:rPr>
      </w:pPr>
      <w:r w:rsidRPr="00420D2B">
        <w:rPr>
          <w:rFonts w:ascii="Times New Roman" w:hAnsi="Times New Roman"/>
          <w:b/>
          <w:color w:val="333333"/>
          <w:sz w:val="28"/>
          <w:lang w:val="ru-RU"/>
        </w:rPr>
        <w:t>Практическая работа</w:t>
      </w:r>
    </w:p>
    <w:p w14:paraId="278468BB" w14:textId="77777777" w:rsidR="00FB6F91" w:rsidRPr="00420D2B" w:rsidRDefault="00000000">
      <w:pPr>
        <w:spacing w:after="0" w:line="264" w:lineRule="auto"/>
        <w:ind w:firstLine="600"/>
        <w:jc w:val="both"/>
        <w:rPr>
          <w:lang w:val="ru-RU"/>
        </w:rPr>
      </w:pPr>
      <w:r w:rsidRPr="00420D2B">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14:paraId="278468BC"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Тема 4. Машиностроительный комплекс</w:t>
      </w:r>
    </w:p>
    <w:p w14:paraId="278468BD"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278468BE"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8BF"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278468C0"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Тема 5. Химико-лесной комплекс</w:t>
      </w:r>
    </w:p>
    <w:p w14:paraId="278468C1"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Химическая промышленность</w:t>
      </w:r>
    </w:p>
    <w:p w14:paraId="278468C2"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278468C3"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Лесопромышленный комплекс</w:t>
      </w:r>
    </w:p>
    <w:p w14:paraId="278468C4"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278468C5"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278468C6"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8C7"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420D2B">
        <w:rPr>
          <w:rFonts w:ascii="Times New Roman" w:hAnsi="Times New Roman"/>
          <w:color w:val="000000"/>
          <w:sz w:val="28"/>
          <w:lang w:val="ru-RU"/>
        </w:rPr>
        <w:t xml:space="preserve"> и </w:t>
      </w:r>
      <w:r>
        <w:rPr>
          <w:rFonts w:ascii="Times New Roman" w:hAnsi="Times New Roman"/>
          <w:color w:val="000000"/>
          <w:sz w:val="28"/>
        </w:rPr>
        <w:t>III</w:t>
      </w:r>
      <w:r w:rsidRPr="00420D2B">
        <w:rPr>
          <w:rFonts w:ascii="Times New Roman" w:hAnsi="Times New Roman"/>
          <w:color w:val="000000"/>
          <w:sz w:val="28"/>
          <w:lang w:val="ru-RU"/>
        </w:rPr>
        <w:t>, Приложения № 1 и № 18) с целью определения перспектив и проблем развития комплекса.</w:t>
      </w:r>
    </w:p>
    <w:p w14:paraId="278468C8"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Тема 6. Агропромышленный комплекс (далее - АПК)</w:t>
      </w:r>
    </w:p>
    <w:p w14:paraId="278468C9"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278468CA"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278468CB"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8CC"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Определение влияния природных и социальных факторов на размещение отраслей АПК.</w:t>
      </w:r>
    </w:p>
    <w:p w14:paraId="278468CD"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7. Инфраструктурный комплекс </w:t>
      </w:r>
    </w:p>
    <w:p w14:paraId="278468CE"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14:paraId="278468CF"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278468D0"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Транспорт и охрана окружающей среды.</w:t>
      </w:r>
    </w:p>
    <w:p w14:paraId="278468D1"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14:paraId="278468D2"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278468D3"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8D4"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278468D5"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Характеристика туристско-рекреационного потенциала своего края.</w:t>
      </w:r>
    </w:p>
    <w:p w14:paraId="278468D6"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lastRenderedPageBreak/>
        <w:t xml:space="preserve">Тема 8. Обобщение знаний </w:t>
      </w:r>
    </w:p>
    <w:p w14:paraId="278468D7"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278468D8"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278468D9"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8DA"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14:paraId="278468DB" w14:textId="77777777" w:rsidR="00FB6F91" w:rsidRPr="00420D2B" w:rsidRDefault="00FB6F91">
      <w:pPr>
        <w:spacing w:after="0" w:line="264" w:lineRule="auto"/>
        <w:ind w:left="120"/>
        <w:jc w:val="both"/>
        <w:rPr>
          <w:lang w:val="ru-RU"/>
        </w:rPr>
      </w:pPr>
    </w:p>
    <w:p w14:paraId="278468DC"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Раздел 2. Регионы России</w:t>
      </w:r>
    </w:p>
    <w:p w14:paraId="278468DD"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Тема 1. Западный макрорегион (Европейская часть) России</w:t>
      </w:r>
    </w:p>
    <w:p w14:paraId="278468DE"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278468DF"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Практические работы</w:t>
      </w:r>
    </w:p>
    <w:p w14:paraId="278468E0"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1. Сравнение ЭГП двух географических районов страны по разным источникам информации.</w:t>
      </w:r>
    </w:p>
    <w:p w14:paraId="278468E1"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278468E2"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2. </w:t>
      </w:r>
      <w:r w:rsidRPr="00420D2B">
        <w:rPr>
          <w:rFonts w:ascii="Times New Roman" w:hAnsi="Times New Roman"/>
          <w:b/>
          <w:color w:val="333333"/>
          <w:sz w:val="28"/>
          <w:lang w:val="ru-RU"/>
        </w:rPr>
        <w:t>Восточный макрорегион (</w:t>
      </w:r>
      <w:r w:rsidRPr="00420D2B">
        <w:rPr>
          <w:rFonts w:ascii="Times New Roman" w:hAnsi="Times New Roman"/>
          <w:b/>
          <w:color w:val="000000"/>
          <w:sz w:val="28"/>
          <w:lang w:val="ru-RU"/>
        </w:rPr>
        <w:t>Азиатская часть) России</w:t>
      </w:r>
    </w:p>
    <w:p w14:paraId="278468E3"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278468E4"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Практическая работа</w:t>
      </w:r>
    </w:p>
    <w:p w14:paraId="278468E5"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14:paraId="278468E6"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14:paraId="278468E7"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 </w:t>
      </w:r>
    </w:p>
    <w:p w14:paraId="278468E8"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Тема 3. Обобщение знаний </w:t>
      </w:r>
    </w:p>
    <w:p w14:paraId="278468E9"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278468EA"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Раздел 6. Россия в современном мире</w:t>
      </w:r>
    </w:p>
    <w:p w14:paraId="278468EB"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278468EC"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278468ED" w14:textId="77777777" w:rsidR="00FB6F91" w:rsidRPr="00420D2B" w:rsidRDefault="00FB6F91">
      <w:pPr>
        <w:rPr>
          <w:lang w:val="ru-RU"/>
        </w:rPr>
        <w:sectPr w:rsidR="00FB6F91" w:rsidRPr="00420D2B">
          <w:pgSz w:w="11906" w:h="16383"/>
          <w:pgMar w:top="1134" w:right="850" w:bottom="1134" w:left="1701" w:header="720" w:footer="720" w:gutter="0"/>
          <w:cols w:space="720"/>
        </w:sectPr>
      </w:pPr>
      <w:bookmarkStart w:id="5" w:name="block-37351556"/>
    </w:p>
    <w:bookmarkEnd w:id="5"/>
    <w:p w14:paraId="278468EE"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lastRenderedPageBreak/>
        <w:t>ПЛАНИРУЕМЫЕ ОБРАЗОВАТЕЛЬНЫЕ РЕЗУЛЬТАТЫ</w:t>
      </w:r>
    </w:p>
    <w:p w14:paraId="278468EF" w14:textId="77777777" w:rsidR="00FB6F91" w:rsidRPr="00420D2B" w:rsidRDefault="00FB6F91">
      <w:pPr>
        <w:spacing w:after="0" w:line="264" w:lineRule="auto"/>
        <w:ind w:left="120"/>
        <w:jc w:val="both"/>
        <w:rPr>
          <w:lang w:val="ru-RU"/>
        </w:rPr>
      </w:pPr>
    </w:p>
    <w:p w14:paraId="278468F0"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ЛИЧНОСТНЫЕ РЕЗУЛЬТАТЫ</w:t>
      </w:r>
    </w:p>
    <w:p w14:paraId="278468F1" w14:textId="77777777" w:rsidR="00FB6F91" w:rsidRPr="00420D2B" w:rsidRDefault="00FB6F91">
      <w:pPr>
        <w:spacing w:after="0" w:line="264" w:lineRule="auto"/>
        <w:ind w:left="120"/>
        <w:jc w:val="both"/>
        <w:rPr>
          <w:lang w:val="ru-RU"/>
        </w:rPr>
      </w:pPr>
    </w:p>
    <w:p w14:paraId="278468F2"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278468F3"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Патриотического воспитания</w:t>
      </w:r>
      <w:r w:rsidRPr="00420D2B">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278468F4"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Гражданского воспитания:</w:t>
      </w:r>
      <w:r w:rsidRPr="00420D2B">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420D2B">
        <w:rPr>
          <w:rFonts w:ascii="Times New Roman" w:hAnsi="Times New Roman"/>
          <w:color w:val="000000"/>
          <w:sz w:val="28"/>
          <w:lang w:val="ru-RU"/>
        </w:rPr>
        <w:t>волонтёрство</w:t>
      </w:r>
      <w:proofErr w:type="spellEnd"/>
      <w:r w:rsidRPr="00420D2B">
        <w:rPr>
          <w:rFonts w:ascii="Times New Roman" w:hAnsi="Times New Roman"/>
          <w:color w:val="000000"/>
          <w:sz w:val="28"/>
          <w:lang w:val="ru-RU"/>
        </w:rPr>
        <w:t>).</w:t>
      </w:r>
    </w:p>
    <w:p w14:paraId="278468F5"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Духовно-нравственного воспитания:</w:t>
      </w:r>
      <w:r w:rsidRPr="00420D2B">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278468F6"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Эстетического воспитания:</w:t>
      </w:r>
      <w:r w:rsidRPr="00420D2B">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420D2B">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14:paraId="278468F7"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Ценности научного познания</w:t>
      </w:r>
      <w:r w:rsidRPr="00420D2B">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278468F8"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420D2B">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278468F9"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 xml:space="preserve">Трудового воспитания: </w:t>
      </w:r>
      <w:r w:rsidRPr="00420D2B">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278468FA"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Экологического воспитания:</w:t>
      </w:r>
      <w:r w:rsidRPr="00420D2B">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420D2B">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278468FB" w14:textId="77777777" w:rsidR="00FB6F91" w:rsidRPr="00420D2B" w:rsidRDefault="00FB6F91">
      <w:pPr>
        <w:spacing w:after="0" w:line="264" w:lineRule="auto"/>
        <w:ind w:left="120"/>
        <w:jc w:val="both"/>
        <w:rPr>
          <w:lang w:val="ru-RU"/>
        </w:rPr>
      </w:pPr>
    </w:p>
    <w:p w14:paraId="278468FC"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МЕТАПРЕДМЕТНЫЕ РЕЗУЛЬТАТЫ</w:t>
      </w:r>
    </w:p>
    <w:p w14:paraId="278468FD" w14:textId="77777777" w:rsidR="00FB6F91" w:rsidRPr="00420D2B" w:rsidRDefault="00FB6F91">
      <w:pPr>
        <w:spacing w:after="0" w:line="264" w:lineRule="auto"/>
        <w:ind w:left="120"/>
        <w:jc w:val="both"/>
        <w:rPr>
          <w:lang w:val="ru-RU"/>
        </w:rPr>
      </w:pPr>
    </w:p>
    <w:p w14:paraId="278468FE" w14:textId="77777777" w:rsidR="00FB6F91" w:rsidRPr="00420D2B" w:rsidRDefault="00000000">
      <w:pPr>
        <w:spacing w:after="0" w:line="264" w:lineRule="auto"/>
        <w:ind w:firstLine="600"/>
        <w:jc w:val="both"/>
        <w:rPr>
          <w:lang w:val="ru-RU"/>
        </w:rPr>
      </w:pPr>
      <w:r w:rsidRPr="00420D2B">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14:paraId="278468FF"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Овладению универсальными познавательными действиями:</w:t>
      </w:r>
    </w:p>
    <w:p w14:paraId="27846900" w14:textId="77777777" w:rsidR="00FB6F91" w:rsidRPr="00420D2B" w:rsidRDefault="00000000">
      <w:pPr>
        <w:spacing w:after="0" w:line="264" w:lineRule="auto"/>
        <w:ind w:firstLine="600"/>
        <w:jc w:val="both"/>
        <w:rPr>
          <w:lang w:val="ru-RU"/>
        </w:rPr>
      </w:pPr>
      <w:r w:rsidRPr="00420D2B">
        <w:rPr>
          <w:rFonts w:ascii="Times New Roman" w:hAnsi="Times New Roman"/>
          <w:b/>
          <w:color w:val="000000"/>
          <w:sz w:val="28"/>
          <w:lang w:val="ru-RU"/>
        </w:rPr>
        <w:t>Базовые логические действия</w:t>
      </w:r>
    </w:p>
    <w:p w14:paraId="27846901" w14:textId="77777777" w:rsidR="00FB6F91" w:rsidRPr="00420D2B" w:rsidRDefault="00000000">
      <w:pPr>
        <w:numPr>
          <w:ilvl w:val="0"/>
          <w:numId w:val="2"/>
        </w:numPr>
        <w:spacing w:after="0" w:line="264" w:lineRule="auto"/>
        <w:jc w:val="both"/>
        <w:rPr>
          <w:lang w:val="ru-RU"/>
        </w:rPr>
      </w:pPr>
      <w:r w:rsidRPr="00420D2B">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14:paraId="27846902" w14:textId="77777777" w:rsidR="00FB6F91" w:rsidRPr="00420D2B" w:rsidRDefault="00000000">
      <w:pPr>
        <w:numPr>
          <w:ilvl w:val="0"/>
          <w:numId w:val="2"/>
        </w:numPr>
        <w:spacing w:after="0" w:line="264" w:lineRule="auto"/>
        <w:jc w:val="both"/>
        <w:rPr>
          <w:lang w:val="ru-RU"/>
        </w:rPr>
      </w:pPr>
      <w:r w:rsidRPr="00420D2B">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14:paraId="27846903" w14:textId="77777777" w:rsidR="00FB6F91" w:rsidRPr="00420D2B" w:rsidRDefault="00000000">
      <w:pPr>
        <w:numPr>
          <w:ilvl w:val="0"/>
          <w:numId w:val="2"/>
        </w:numPr>
        <w:spacing w:after="0" w:line="264" w:lineRule="auto"/>
        <w:jc w:val="both"/>
        <w:rPr>
          <w:lang w:val="ru-RU"/>
        </w:rPr>
      </w:pPr>
      <w:r w:rsidRPr="00420D2B">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27846904" w14:textId="77777777" w:rsidR="00FB6F91" w:rsidRPr="00420D2B" w:rsidRDefault="00000000">
      <w:pPr>
        <w:numPr>
          <w:ilvl w:val="0"/>
          <w:numId w:val="2"/>
        </w:numPr>
        <w:spacing w:after="0" w:line="264" w:lineRule="auto"/>
        <w:jc w:val="both"/>
        <w:rPr>
          <w:lang w:val="ru-RU"/>
        </w:rPr>
      </w:pPr>
      <w:r w:rsidRPr="00420D2B">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14:paraId="27846905" w14:textId="77777777" w:rsidR="00FB6F91" w:rsidRPr="00420D2B" w:rsidRDefault="00000000">
      <w:pPr>
        <w:numPr>
          <w:ilvl w:val="0"/>
          <w:numId w:val="2"/>
        </w:numPr>
        <w:spacing w:after="0" w:line="264" w:lineRule="auto"/>
        <w:jc w:val="both"/>
        <w:rPr>
          <w:lang w:val="ru-RU"/>
        </w:rPr>
      </w:pPr>
      <w:r w:rsidRPr="00420D2B">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27846906" w14:textId="77777777" w:rsidR="00FB6F91" w:rsidRPr="00420D2B" w:rsidRDefault="00000000">
      <w:pPr>
        <w:numPr>
          <w:ilvl w:val="0"/>
          <w:numId w:val="2"/>
        </w:numPr>
        <w:spacing w:after="0" w:line="264" w:lineRule="auto"/>
        <w:jc w:val="both"/>
        <w:rPr>
          <w:lang w:val="ru-RU"/>
        </w:rPr>
      </w:pPr>
      <w:r w:rsidRPr="00420D2B">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27846907" w14:textId="77777777" w:rsidR="00FB6F91" w:rsidRDefault="00000000">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14:paraId="27846908" w14:textId="77777777" w:rsidR="00FB6F91" w:rsidRPr="00420D2B" w:rsidRDefault="00000000">
      <w:pPr>
        <w:numPr>
          <w:ilvl w:val="0"/>
          <w:numId w:val="3"/>
        </w:numPr>
        <w:spacing w:after="0" w:line="264" w:lineRule="auto"/>
        <w:jc w:val="both"/>
        <w:rPr>
          <w:lang w:val="ru-RU"/>
        </w:rPr>
      </w:pPr>
      <w:r w:rsidRPr="00420D2B">
        <w:rPr>
          <w:rFonts w:ascii="Times New Roman" w:hAnsi="Times New Roman"/>
          <w:color w:val="000000"/>
          <w:sz w:val="28"/>
          <w:lang w:val="ru-RU"/>
        </w:rPr>
        <w:t>Использовать географические вопросы как исследовательский инструмент познания;</w:t>
      </w:r>
    </w:p>
    <w:p w14:paraId="27846909" w14:textId="77777777" w:rsidR="00FB6F91" w:rsidRPr="00420D2B" w:rsidRDefault="00000000">
      <w:pPr>
        <w:numPr>
          <w:ilvl w:val="0"/>
          <w:numId w:val="3"/>
        </w:numPr>
        <w:spacing w:after="0" w:line="264" w:lineRule="auto"/>
        <w:jc w:val="both"/>
        <w:rPr>
          <w:lang w:val="ru-RU"/>
        </w:rPr>
      </w:pPr>
      <w:r w:rsidRPr="00420D2B">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2784690A" w14:textId="77777777" w:rsidR="00FB6F91" w:rsidRPr="00420D2B" w:rsidRDefault="00000000">
      <w:pPr>
        <w:numPr>
          <w:ilvl w:val="0"/>
          <w:numId w:val="3"/>
        </w:numPr>
        <w:spacing w:after="0" w:line="264" w:lineRule="auto"/>
        <w:jc w:val="both"/>
        <w:rPr>
          <w:lang w:val="ru-RU"/>
        </w:rPr>
      </w:pPr>
      <w:r w:rsidRPr="00420D2B">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2784690B" w14:textId="77777777" w:rsidR="00FB6F91" w:rsidRPr="00420D2B" w:rsidRDefault="00000000">
      <w:pPr>
        <w:numPr>
          <w:ilvl w:val="0"/>
          <w:numId w:val="3"/>
        </w:numPr>
        <w:spacing w:after="0" w:line="264" w:lineRule="auto"/>
        <w:jc w:val="both"/>
        <w:rPr>
          <w:lang w:val="ru-RU"/>
        </w:rPr>
      </w:pPr>
      <w:r w:rsidRPr="00420D2B">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14:paraId="2784690C" w14:textId="77777777" w:rsidR="00FB6F91" w:rsidRPr="00420D2B" w:rsidRDefault="00000000">
      <w:pPr>
        <w:numPr>
          <w:ilvl w:val="0"/>
          <w:numId w:val="3"/>
        </w:numPr>
        <w:spacing w:after="0" w:line="264" w:lineRule="auto"/>
        <w:jc w:val="both"/>
        <w:rPr>
          <w:lang w:val="ru-RU"/>
        </w:rPr>
      </w:pPr>
      <w:r w:rsidRPr="00420D2B">
        <w:rPr>
          <w:rFonts w:ascii="Times New Roman" w:hAnsi="Times New Roman"/>
          <w:color w:val="000000"/>
          <w:sz w:val="28"/>
          <w:lang w:val="ru-RU"/>
        </w:rPr>
        <w:t>оценивать достоверность информации, полученной в ходе географического исследования;</w:t>
      </w:r>
    </w:p>
    <w:p w14:paraId="2784690D" w14:textId="77777777" w:rsidR="00FB6F91" w:rsidRPr="00420D2B" w:rsidRDefault="00000000">
      <w:pPr>
        <w:numPr>
          <w:ilvl w:val="0"/>
          <w:numId w:val="3"/>
        </w:numPr>
        <w:spacing w:after="0" w:line="264" w:lineRule="auto"/>
        <w:jc w:val="both"/>
        <w:rPr>
          <w:lang w:val="ru-RU"/>
        </w:rPr>
      </w:pPr>
      <w:r w:rsidRPr="00420D2B">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2784690E" w14:textId="77777777" w:rsidR="00FB6F91" w:rsidRPr="00420D2B" w:rsidRDefault="00000000">
      <w:pPr>
        <w:numPr>
          <w:ilvl w:val="0"/>
          <w:numId w:val="3"/>
        </w:numPr>
        <w:spacing w:after="0" w:line="264" w:lineRule="auto"/>
        <w:jc w:val="both"/>
        <w:rPr>
          <w:lang w:val="ru-RU"/>
        </w:rPr>
      </w:pPr>
      <w:r w:rsidRPr="00420D2B">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2784690F" w14:textId="77777777" w:rsidR="00FB6F91" w:rsidRDefault="00000000">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p>
    <w:p w14:paraId="27846910" w14:textId="77777777" w:rsidR="00FB6F91" w:rsidRPr="00420D2B" w:rsidRDefault="00000000">
      <w:pPr>
        <w:numPr>
          <w:ilvl w:val="0"/>
          <w:numId w:val="4"/>
        </w:numPr>
        <w:spacing w:after="0" w:line="264" w:lineRule="auto"/>
        <w:jc w:val="both"/>
        <w:rPr>
          <w:lang w:val="ru-RU"/>
        </w:rPr>
      </w:pPr>
      <w:r w:rsidRPr="00420D2B">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27846911" w14:textId="77777777" w:rsidR="00FB6F91" w:rsidRPr="00420D2B" w:rsidRDefault="00000000">
      <w:pPr>
        <w:numPr>
          <w:ilvl w:val="0"/>
          <w:numId w:val="4"/>
        </w:numPr>
        <w:spacing w:after="0" w:line="264" w:lineRule="auto"/>
        <w:jc w:val="both"/>
        <w:rPr>
          <w:lang w:val="ru-RU"/>
        </w:rPr>
      </w:pPr>
      <w:r w:rsidRPr="00420D2B">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14:paraId="27846912" w14:textId="77777777" w:rsidR="00FB6F91" w:rsidRPr="00420D2B" w:rsidRDefault="00000000">
      <w:pPr>
        <w:numPr>
          <w:ilvl w:val="0"/>
          <w:numId w:val="4"/>
        </w:numPr>
        <w:spacing w:after="0" w:line="264" w:lineRule="auto"/>
        <w:jc w:val="both"/>
        <w:rPr>
          <w:lang w:val="ru-RU"/>
        </w:rPr>
      </w:pPr>
      <w:r w:rsidRPr="00420D2B">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27846913" w14:textId="77777777" w:rsidR="00FB6F91" w:rsidRPr="00420D2B" w:rsidRDefault="00000000">
      <w:pPr>
        <w:numPr>
          <w:ilvl w:val="0"/>
          <w:numId w:val="4"/>
        </w:numPr>
        <w:spacing w:after="0" w:line="264" w:lineRule="auto"/>
        <w:jc w:val="both"/>
        <w:rPr>
          <w:lang w:val="ru-RU"/>
        </w:rPr>
      </w:pPr>
      <w:r w:rsidRPr="00420D2B">
        <w:rPr>
          <w:rFonts w:ascii="Times New Roman" w:hAnsi="Times New Roman"/>
          <w:color w:val="000000"/>
          <w:sz w:val="28"/>
          <w:lang w:val="ru-RU"/>
        </w:rPr>
        <w:t>самостоятельно выбирать оптимальную форму представления географической информации;</w:t>
      </w:r>
    </w:p>
    <w:p w14:paraId="27846914" w14:textId="77777777" w:rsidR="00FB6F91" w:rsidRPr="00420D2B" w:rsidRDefault="00000000">
      <w:pPr>
        <w:numPr>
          <w:ilvl w:val="0"/>
          <w:numId w:val="4"/>
        </w:numPr>
        <w:spacing w:after="0" w:line="264" w:lineRule="auto"/>
        <w:jc w:val="both"/>
        <w:rPr>
          <w:lang w:val="ru-RU"/>
        </w:rPr>
      </w:pPr>
      <w:r w:rsidRPr="00420D2B">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14:paraId="27846915" w14:textId="77777777" w:rsidR="00FB6F91" w:rsidRPr="00420D2B" w:rsidRDefault="00000000">
      <w:pPr>
        <w:numPr>
          <w:ilvl w:val="0"/>
          <w:numId w:val="4"/>
        </w:numPr>
        <w:spacing w:after="0" w:line="264" w:lineRule="auto"/>
        <w:jc w:val="both"/>
        <w:rPr>
          <w:lang w:val="ru-RU"/>
        </w:rPr>
      </w:pPr>
      <w:r w:rsidRPr="00420D2B">
        <w:rPr>
          <w:rFonts w:ascii="Times New Roman" w:hAnsi="Times New Roman"/>
          <w:color w:val="000000"/>
          <w:sz w:val="28"/>
          <w:lang w:val="ru-RU"/>
        </w:rPr>
        <w:t>систематизировать географическую информацию в разных формах.</w:t>
      </w:r>
    </w:p>
    <w:p w14:paraId="27846916" w14:textId="77777777" w:rsidR="00FB6F91" w:rsidRPr="00420D2B" w:rsidRDefault="00FB6F91">
      <w:pPr>
        <w:spacing w:after="0" w:line="264" w:lineRule="auto"/>
        <w:ind w:left="120"/>
        <w:jc w:val="both"/>
        <w:rPr>
          <w:lang w:val="ru-RU"/>
        </w:rPr>
      </w:pPr>
    </w:p>
    <w:p w14:paraId="27846917" w14:textId="77777777" w:rsidR="00FB6F91" w:rsidRDefault="00000000">
      <w:pPr>
        <w:spacing w:after="0" w:line="264" w:lineRule="auto"/>
        <w:ind w:left="120"/>
        <w:jc w:val="both"/>
      </w:pPr>
      <w:proofErr w:type="spellStart"/>
      <w:r>
        <w:rPr>
          <w:rFonts w:ascii="Times New Roman" w:hAnsi="Times New Roman"/>
          <w:b/>
          <w:color w:val="000000"/>
          <w:sz w:val="28"/>
        </w:rPr>
        <w:t>Овладению</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r>
        <w:rPr>
          <w:rFonts w:ascii="Times New Roman" w:hAnsi="Times New Roman"/>
          <w:b/>
          <w:color w:val="000000"/>
          <w:sz w:val="28"/>
        </w:rPr>
        <w:t>:</w:t>
      </w:r>
    </w:p>
    <w:p w14:paraId="27846918" w14:textId="77777777" w:rsidR="00FB6F91" w:rsidRDefault="00000000">
      <w:pPr>
        <w:spacing w:after="0" w:line="264" w:lineRule="auto"/>
        <w:ind w:firstLine="600"/>
        <w:jc w:val="both"/>
      </w:pPr>
      <w:proofErr w:type="spellStart"/>
      <w:r>
        <w:rPr>
          <w:rFonts w:ascii="Times New Roman" w:hAnsi="Times New Roman"/>
          <w:b/>
          <w:color w:val="000000"/>
          <w:sz w:val="28"/>
        </w:rPr>
        <w:t>Общение</w:t>
      </w:r>
      <w:proofErr w:type="spellEnd"/>
    </w:p>
    <w:p w14:paraId="27846919" w14:textId="77777777" w:rsidR="00FB6F91" w:rsidRPr="00420D2B" w:rsidRDefault="00000000">
      <w:pPr>
        <w:numPr>
          <w:ilvl w:val="0"/>
          <w:numId w:val="5"/>
        </w:numPr>
        <w:spacing w:after="0" w:line="264" w:lineRule="auto"/>
        <w:jc w:val="both"/>
        <w:rPr>
          <w:lang w:val="ru-RU"/>
        </w:rPr>
      </w:pPr>
      <w:r w:rsidRPr="00420D2B">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14:paraId="2784691A" w14:textId="77777777" w:rsidR="00FB6F91" w:rsidRPr="00420D2B" w:rsidRDefault="00000000">
      <w:pPr>
        <w:numPr>
          <w:ilvl w:val="0"/>
          <w:numId w:val="5"/>
        </w:numPr>
        <w:spacing w:after="0" w:line="264" w:lineRule="auto"/>
        <w:jc w:val="both"/>
        <w:rPr>
          <w:lang w:val="ru-RU"/>
        </w:rPr>
      </w:pPr>
      <w:r w:rsidRPr="00420D2B">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2784691B" w14:textId="77777777" w:rsidR="00FB6F91" w:rsidRPr="00420D2B" w:rsidRDefault="00000000">
      <w:pPr>
        <w:numPr>
          <w:ilvl w:val="0"/>
          <w:numId w:val="5"/>
        </w:numPr>
        <w:spacing w:after="0" w:line="264" w:lineRule="auto"/>
        <w:jc w:val="both"/>
        <w:rPr>
          <w:lang w:val="ru-RU"/>
        </w:rPr>
      </w:pPr>
      <w:r w:rsidRPr="00420D2B">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2784691C" w14:textId="77777777" w:rsidR="00FB6F91" w:rsidRPr="00420D2B" w:rsidRDefault="00000000">
      <w:pPr>
        <w:numPr>
          <w:ilvl w:val="0"/>
          <w:numId w:val="5"/>
        </w:numPr>
        <w:spacing w:after="0" w:line="264" w:lineRule="auto"/>
        <w:jc w:val="both"/>
        <w:rPr>
          <w:lang w:val="ru-RU"/>
        </w:rPr>
      </w:pPr>
      <w:r w:rsidRPr="00420D2B">
        <w:rPr>
          <w:rFonts w:ascii="Times New Roman" w:hAnsi="Times New Roman"/>
          <w:color w:val="000000"/>
          <w:sz w:val="28"/>
          <w:lang w:val="ru-RU"/>
        </w:rPr>
        <w:t>публично представлять результаты выполненного исследования или проекта.</w:t>
      </w:r>
    </w:p>
    <w:p w14:paraId="2784691D" w14:textId="77777777" w:rsidR="00FB6F91" w:rsidRDefault="00000000">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14:paraId="2784691E" w14:textId="77777777" w:rsidR="00FB6F91" w:rsidRPr="00420D2B" w:rsidRDefault="00000000">
      <w:pPr>
        <w:numPr>
          <w:ilvl w:val="0"/>
          <w:numId w:val="6"/>
        </w:numPr>
        <w:spacing w:after="0" w:line="264" w:lineRule="auto"/>
        <w:jc w:val="both"/>
        <w:rPr>
          <w:lang w:val="ru-RU"/>
        </w:rPr>
      </w:pPr>
      <w:r w:rsidRPr="00420D2B">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2784691F" w14:textId="77777777" w:rsidR="00FB6F91" w:rsidRPr="00420D2B" w:rsidRDefault="00000000">
      <w:pPr>
        <w:numPr>
          <w:ilvl w:val="0"/>
          <w:numId w:val="6"/>
        </w:numPr>
        <w:spacing w:after="0" w:line="264" w:lineRule="auto"/>
        <w:jc w:val="both"/>
        <w:rPr>
          <w:lang w:val="ru-RU"/>
        </w:rPr>
      </w:pPr>
      <w:r w:rsidRPr="00420D2B">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27846920" w14:textId="77777777" w:rsidR="00FB6F91" w:rsidRPr="00420D2B" w:rsidRDefault="00000000">
      <w:pPr>
        <w:numPr>
          <w:ilvl w:val="0"/>
          <w:numId w:val="6"/>
        </w:numPr>
        <w:spacing w:after="0" w:line="264" w:lineRule="auto"/>
        <w:jc w:val="both"/>
        <w:rPr>
          <w:lang w:val="ru-RU"/>
        </w:rPr>
      </w:pPr>
      <w:r w:rsidRPr="00420D2B">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27846921" w14:textId="77777777" w:rsidR="00FB6F91" w:rsidRPr="00420D2B" w:rsidRDefault="00FB6F91">
      <w:pPr>
        <w:spacing w:after="0" w:line="264" w:lineRule="auto"/>
        <w:ind w:left="120"/>
        <w:jc w:val="both"/>
        <w:rPr>
          <w:lang w:val="ru-RU"/>
        </w:rPr>
      </w:pPr>
    </w:p>
    <w:p w14:paraId="27846922" w14:textId="77777777" w:rsidR="00FB6F91" w:rsidRPr="00420D2B" w:rsidRDefault="00000000">
      <w:pPr>
        <w:spacing w:after="0" w:line="264" w:lineRule="auto"/>
        <w:ind w:left="120"/>
        <w:jc w:val="both"/>
        <w:rPr>
          <w:lang w:val="ru-RU"/>
        </w:rPr>
      </w:pPr>
      <w:r w:rsidRPr="00420D2B">
        <w:rPr>
          <w:rFonts w:ascii="Times New Roman" w:hAnsi="Times New Roman"/>
          <w:b/>
          <w:color w:val="000000"/>
          <w:sz w:val="28"/>
          <w:lang w:val="ru-RU"/>
        </w:rPr>
        <w:t>Овладению универсальными учебными регулятивными действиями:</w:t>
      </w:r>
    </w:p>
    <w:p w14:paraId="27846923" w14:textId="77777777" w:rsidR="00FB6F91" w:rsidRDefault="00000000">
      <w:pPr>
        <w:spacing w:after="0" w:line="264" w:lineRule="auto"/>
        <w:ind w:firstLine="600"/>
        <w:jc w:val="both"/>
      </w:pPr>
      <w:proofErr w:type="spellStart"/>
      <w:r>
        <w:rPr>
          <w:rFonts w:ascii="Times New Roman" w:hAnsi="Times New Roman"/>
          <w:b/>
          <w:color w:val="000000"/>
          <w:sz w:val="28"/>
        </w:rPr>
        <w:t>Самоорганизация</w:t>
      </w:r>
      <w:proofErr w:type="spellEnd"/>
    </w:p>
    <w:p w14:paraId="27846924" w14:textId="77777777" w:rsidR="00FB6F91" w:rsidRPr="00420D2B" w:rsidRDefault="00000000">
      <w:pPr>
        <w:numPr>
          <w:ilvl w:val="0"/>
          <w:numId w:val="7"/>
        </w:numPr>
        <w:spacing w:after="0" w:line="264" w:lineRule="auto"/>
        <w:jc w:val="both"/>
        <w:rPr>
          <w:lang w:val="ru-RU"/>
        </w:rPr>
      </w:pPr>
      <w:r w:rsidRPr="00420D2B">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27846925" w14:textId="77777777" w:rsidR="00FB6F91" w:rsidRPr="00420D2B" w:rsidRDefault="00000000">
      <w:pPr>
        <w:numPr>
          <w:ilvl w:val="0"/>
          <w:numId w:val="7"/>
        </w:numPr>
        <w:spacing w:after="0" w:line="264" w:lineRule="auto"/>
        <w:jc w:val="both"/>
        <w:rPr>
          <w:lang w:val="ru-RU"/>
        </w:rPr>
      </w:pPr>
      <w:r w:rsidRPr="00420D2B">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27846926" w14:textId="77777777" w:rsidR="00FB6F91" w:rsidRDefault="00000000">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рефлексия</w:t>
      </w:r>
      <w:proofErr w:type="spellEnd"/>
      <w:r>
        <w:rPr>
          <w:rFonts w:ascii="Times New Roman" w:hAnsi="Times New Roman"/>
          <w:b/>
          <w:color w:val="000000"/>
          <w:sz w:val="28"/>
        </w:rPr>
        <w:t>)</w:t>
      </w:r>
    </w:p>
    <w:p w14:paraId="27846927" w14:textId="77777777" w:rsidR="00FB6F91" w:rsidRPr="00420D2B" w:rsidRDefault="00000000">
      <w:pPr>
        <w:numPr>
          <w:ilvl w:val="0"/>
          <w:numId w:val="8"/>
        </w:numPr>
        <w:spacing w:after="0" w:line="264" w:lineRule="auto"/>
        <w:jc w:val="both"/>
        <w:rPr>
          <w:lang w:val="ru-RU"/>
        </w:rPr>
      </w:pPr>
      <w:r w:rsidRPr="00420D2B">
        <w:rPr>
          <w:rFonts w:ascii="Times New Roman" w:hAnsi="Times New Roman"/>
          <w:color w:val="000000"/>
          <w:sz w:val="28"/>
          <w:lang w:val="ru-RU"/>
        </w:rPr>
        <w:t>владеть способами самоконтроля и рефлексии;</w:t>
      </w:r>
    </w:p>
    <w:p w14:paraId="27846928" w14:textId="77777777" w:rsidR="00FB6F91" w:rsidRPr="00420D2B" w:rsidRDefault="00000000">
      <w:pPr>
        <w:numPr>
          <w:ilvl w:val="0"/>
          <w:numId w:val="8"/>
        </w:numPr>
        <w:spacing w:after="0" w:line="264" w:lineRule="auto"/>
        <w:jc w:val="both"/>
        <w:rPr>
          <w:lang w:val="ru-RU"/>
        </w:rPr>
      </w:pPr>
      <w:r w:rsidRPr="00420D2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27846929" w14:textId="77777777" w:rsidR="00FB6F91" w:rsidRPr="00420D2B" w:rsidRDefault="00000000">
      <w:pPr>
        <w:numPr>
          <w:ilvl w:val="0"/>
          <w:numId w:val="8"/>
        </w:numPr>
        <w:spacing w:after="0" w:line="264" w:lineRule="auto"/>
        <w:jc w:val="both"/>
        <w:rPr>
          <w:lang w:val="ru-RU"/>
        </w:rPr>
      </w:pPr>
      <w:r w:rsidRPr="00420D2B">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2784692A" w14:textId="77777777" w:rsidR="00FB6F91" w:rsidRPr="00420D2B" w:rsidRDefault="00000000">
      <w:pPr>
        <w:numPr>
          <w:ilvl w:val="0"/>
          <w:numId w:val="8"/>
        </w:numPr>
        <w:spacing w:after="0" w:line="264" w:lineRule="auto"/>
        <w:jc w:val="both"/>
        <w:rPr>
          <w:lang w:val="ru-RU"/>
        </w:rPr>
      </w:pPr>
      <w:r w:rsidRPr="00420D2B">
        <w:rPr>
          <w:rFonts w:ascii="Times New Roman" w:hAnsi="Times New Roman"/>
          <w:color w:val="000000"/>
          <w:sz w:val="28"/>
          <w:lang w:val="ru-RU"/>
        </w:rPr>
        <w:lastRenderedPageBreak/>
        <w:t>оценивать соответствие результата цели и условиям</w:t>
      </w:r>
    </w:p>
    <w:p w14:paraId="2784692B" w14:textId="77777777" w:rsidR="00FB6F91" w:rsidRDefault="00000000">
      <w:pPr>
        <w:spacing w:after="0" w:line="264" w:lineRule="auto"/>
        <w:ind w:firstLine="600"/>
        <w:jc w:val="both"/>
      </w:pPr>
      <w:proofErr w:type="spellStart"/>
      <w:r>
        <w:rPr>
          <w:rFonts w:ascii="Times New Roman" w:hAnsi="Times New Roman"/>
          <w:b/>
          <w:color w:val="000000"/>
          <w:sz w:val="28"/>
        </w:rPr>
        <w:t>Принятие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14:paraId="2784692C" w14:textId="77777777" w:rsidR="00FB6F91" w:rsidRPr="00420D2B" w:rsidRDefault="00000000">
      <w:pPr>
        <w:numPr>
          <w:ilvl w:val="0"/>
          <w:numId w:val="9"/>
        </w:numPr>
        <w:spacing w:after="0" w:line="264" w:lineRule="auto"/>
        <w:jc w:val="both"/>
        <w:rPr>
          <w:lang w:val="ru-RU"/>
        </w:rPr>
      </w:pPr>
      <w:r w:rsidRPr="00420D2B">
        <w:rPr>
          <w:rFonts w:ascii="Times New Roman" w:hAnsi="Times New Roman"/>
          <w:color w:val="000000"/>
          <w:sz w:val="28"/>
          <w:lang w:val="ru-RU"/>
        </w:rPr>
        <w:t>осознанно относиться к другому человеку, его мнению;</w:t>
      </w:r>
    </w:p>
    <w:p w14:paraId="2784692D" w14:textId="77777777" w:rsidR="00FB6F91" w:rsidRPr="00420D2B" w:rsidRDefault="00000000">
      <w:pPr>
        <w:numPr>
          <w:ilvl w:val="0"/>
          <w:numId w:val="9"/>
        </w:numPr>
        <w:spacing w:after="0" w:line="264" w:lineRule="auto"/>
        <w:jc w:val="both"/>
        <w:rPr>
          <w:lang w:val="ru-RU"/>
        </w:rPr>
      </w:pPr>
      <w:r w:rsidRPr="00420D2B">
        <w:rPr>
          <w:rFonts w:ascii="Times New Roman" w:hAnsi="Times New Roman"/>
          <w:color w:val="000000"/>
          <w:sz w:val="28"/>
          <w:lang w:val="ru-RU"/>
        </w:rPr>
        <w:t>признавать своё право на ошибку и такое же право другого.</w:t>
      </w:r>
    </w:p>
    <w:p w14:paraId="2784692E" w14:textId="77777777" w:rsidR="00FB6F91" w:rsidRPr="00420D2B" w:rsidRDefault="00FB6F91">
      <w:pPr>
        <w:spacing w:after="0" w:line="264" w:lineRule="auto"/>
        <w:ind w:left="120"/>
        <w:jc w:val="both"/>
        <w:rPr>
          <w:lang w:val="ru-RU"/>
        </w:rPr>
      </w:pPr>
    </w:p>
    <w:p w14:paraId="2784692F" w14:textId="77777777" w:rsidR="00FB6F91" w:rsidRDefault="00000000">
      <w:pPr>
        <w:spacing w:after="0" w:line="264" w:lineRule="auto"/>
        <w:ind w:left="120"/>
        <w:jc w:val="both"/>
      </w:pPr>
      <w:r>
        <w:rPr>
          <w:rFonts w:ascii="Times New Roman" w:hAnsi="Times New Roman"/>
          <w:b/>
          <w:color w:val="000000"/>
          <w:sz w:val="28"/>
        </w:rPr>
        <w:t>ПРЕДМЕТНЫЕ РЕЗУЛЬТАТЫ</w:t>
      </w:r>
    </w:p>
    <w:p w14:paraId="27846930" w14:textId="77777777" w:rsidR="00FB6F91" w:rsidRDefault="00FB6F91">
      <w:pPr>
        <w:spacing w:after="0" w:line="264" w:lineRule="auto"/>
        <w:ind w:left="120"/>
        <w:jc w:val="both"/>
      </w:pPr>
    </w:p>
    <w:p w14:paraId="27846931" w14:textId="77777777" w:rsidR="00FB6F91" w:rsidRDefault="00000000">
      <w:pPr>
        <w:spacing w:after="0" w:line="264" w:lineRule="auto"/>
        <w:ind w:left="120"/>
        <w:jc w:val="both"/>
      </w:pPr>
      <w:r>
        <w:rPr>
          <w:rFonts w:ascii="Times New Roman" w:hAnsi="Times New Roman"/>
          <w:b/>
          <w:color w:val="000000"/>
          <w:sz w:val="28"/>
        </w:rPr>
        <w:t>5 КЛАСС</w:t>
      </w:r>
    </w:p>
    <w:p w14:paraId="27846932" w14:textId="77777777" w:rsidR="00FB6F91" w:rsidRDefault="00FB6F91">
      <w:pPr>
        <w:spacing w:after="0" w:line="264" w:lineRule="auto"/>
        <w:ind w:left="120"/>
        <w:jc w:val="both"/>
      </w:pPr>
    </w:p>
    <w:p w14:paraId="27846933"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14:paraId="27846934"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приводить примеры методов исследования, применяемых в географии;</w:t>
      </w:r>
    </w:p>
    <w:p w14:paraId="27846935"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27846936"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27846937"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различать вклад великих путешественников в географическое изучение Земли;</w:t>
      </w:r>
    </w:p>
    <w:p w14:paraId="27846938"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описывать и сравнивать маршруты их путешествий;</w:t>
      </w:r>
    </w:p>
    <w:p w14:paraId="27846939"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2784693A"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различать вклад великих путешественников в географическое изучение Земли;</w:t>
      </w:r>
    </w:p>
    <w:p w14:paraId="2784693B"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описывать и сравнивать маршруты их путешествий;</w:t>
      </w:r>
    </w:p>
    <w:p w14:paraId="2784693C"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2784693D"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2784693E"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2784693F"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27846940"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различать понятия «план местности» и «географическая карта», параллель» и «меридиан»;</w:t>
      </w:r>
    </w:p>
    <w:p w14:paraId="27846941"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приводить примеры влияния Солнца на мир живой и неживой природы;</w:t>
      </w:r>
    </w:p>
    <w:p w14:paraId="27846942"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объяснять причины смены дня и ночи и времён года;</w:t>
      </w:r>
    </w:p>
    <w:p w14:paraId="27846943"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27846944"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различать понятия «земная кора»; «ядро», «мантия»; «минерал» и «горная порода»;</w:t>
      </w:r>
    </w:p>
    <w:p w14:paraId="27846945"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различать понятия «материковая» и «океаническая» земная кора;</w:t>
      </w:r>
    </w:p>
    <w:p w14:paraId="27846946"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различать изученные минералы и горные породы, материковую и океаническую земную кору;</w:t>
      </w:r>
    </w:p>
    <w:p w14:paraId="27846947"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14:paraId="27846948" w14:textId="77777777" w:rsidR="00FB6F91" w:rsidRDefault="00000000">
      <w:pPr>
        <w:numPr>
          <w:ilvl w:val="0"/>
          <w:numId w:val="10"/>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горы</w:t>
      </w:r>
      <w:proofErr w:type="spellEnd"/>
      <w:r>
        <w:rPr>
          <w:rFonts w:ascii="Times New Roman" w:hAnsi="Times New Roman"/>
          <w:color w:val="000000"/>
          <w:sz w:val="28"/>
        </w:rPr>
        <w:t xml:space="preserve"> и </w:t>
      </w:r>
      <w:proofErr w:type="spellStart"/>
      <w:r>
        <w:rPr>
          <w:rFonts w:ascii="Times New Roman" w:hAnsi="Times New Roman"/>
          <w:color w:val="000000"/>
          <w:sz w:val="28"/>
        </w:rPr>
        <w:t>равнины</w:t>
      </w:r>
      <w:proofErr w:type="spellEnd"/>
      <w:r>
        <w:rPr>
          <w:rFonts w:ascii="Times New Roman" w:hAnsi="Times New Roman"/>
          <w:color w:val="000000"/>
          <w:sz w:val="28"/>
        </w:rPr>
        <w:t>;</w:t>
      </w:r>
    </w:p>
    <w:p w14:paraId="27846949"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классифицировать формы рельефа суши по высоте и по внешнему облику;</w:t>
      </w:r>
    </w:p>
    <w:p w14:paraId="2784694A"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называть причины землетрясений и вулканических извержений;</w:t>
      </w:r>
    </w:p>
    <w:p w14:paraId="2784694B"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2784694C"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14:paraId="2784694D"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 xml:space="preserve">распознавать проявления в окружающем мире внутренних и внешних процессов </w:t>
      </w:r>
      <w:proofErr w:type="spellStart"/>
      <w:r w:rsidRPr="00420D2B">
        <w:rPr>
          <w:rFonts w:ascii="Times New Roman" w:hAnsi="Times New Roman"/>
          <w:color w:val="000000"/>
          <w:sz w:val="28"/>
          <w:lang w:val="ru-RU"/>
        </w:rPr>
        <w:t>рельефообразования</w:t>
      </w:r>
      <w:proofErr w:type="spellEnd"/>
      <w:r w:rsidRPr="00420D2B">
        <w:rPr>
          <w:rFonts w:ascii="Times New Roman" w:hAnsi="Times New Roman"/>
          <w:color w:val="000000"/>
          <w:sz w:val="28"/>
          <w:lang w:val="ru-RU"/>
        </w:rPr>
        <w:t>: вулканизма, землетрясений; физического, химического и биологического видов выветривания;</w:t>
      </w:r>
    </w:p>
    <w:p w14:paraId="2784694E" w14:textId="77777777" w:rsidR="00FB6F91" w:rsidRDefault="00000000">
      <w:pPr>
        <w:numPr>
          <w:ilvl w:val="0"/>
          <w:numId w:val="10"/>
        </w:numPr>
        <w:spacing w:after="0" w:line="264" w:lineRule="auto"/>
        <w:jc w:val="both"/>
      </w:pPr>
      <w:proofErr w:type="spellStart"/>
      <w:r>
        <w:rPr>
          <w:rFonts w:ascii="Times New Roman" w:hAnsi="Times New Roman"/>
          <w:color w:val="000000"/>
          <w:sz w:val="28"/>
        </w:rPr>
        <w:t>классифицировать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острова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происхождению</w:t>
      </w:r>
      <w:proofErr w:type="spellEnd"/>
      <w:r>
        <w:rPr>
          <w:rFonts w:ascii="Times New Roman" w:hAnsi="Times New Roman"/>
          <w:color w:val="000000"/>
          <w:sz w:val="28"/>
        </w:rPr>
        <w:t>;</w:t>
      </w:r>
    </w:p>
    <w:p w14:paraId="2784694F"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приводить примеры опасных природных явлений в литосфере и средств их предупреждения;</w:t>
      </w:r>
    </w:p>
    <w:p w14:paraId="27846950"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14:paraId="27846951"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27846952"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 xml:space="preserve">приводить примеры действия внешних процессов </w:t>
      </w:r>
      <w:proofErr w:type="spellStart"/>
      <w:r w:rsidRPr="00420D2B">
        <w:rPr>
          <w:rFonts w:ascii="Times New Roman" w:hAnsi="Times New Roman"/>
          <w:color w:val="000000"/>
          <w:sz w:val="28"/>
          <w:lang w:val="ru-RU"/>
        </w:rPr>
        <w:t>рельефообразования</w:t>
      </w:r>
      <w:proofErr w:type="spellEnd"/>
      <w:r w:rsidRPr="00420D2B">
        <w:rPr>
          <w:rFonts w:ascii="Times New Roman" w:hAnsi="Times New Roman"/>
          <w:color w:val="000000"/>
          <w:sz w:val="28"/>
          <w:lang w:val="ru-RU"/>
        </w:rPr>
        <w:t xml:space="preserve"> и наличия полезных ископаемых в своей местности;</w:t>
      </w:r>
    </w:p>
    <w:p w14:paraId="27846953" w14:textId="77777777" w:rsidR="00FB6F91" w:rsidRPr="00420D2B" w:rsidRDefault="00000000">
      <w:pPr>
        <w:numPr>
          <w:ilvl w:val="0"/>
          <w:numId w:val="10"/>
        </w:numPr>
        <w:spacing w:after="0" w:line="264" w:lineRule="auto"/>
        <w:jc w:val="both"/>
        <w:rPr>
          <w:lang w:val="ru-RU"/>
        </w:rPr>
      </w:pPr>
      <w:r w:rsidRPr="00420D2B">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27846954" w14:textId="77777777" w:rsidR="00FB6F91" w:rsidRPr="00420D2B" w:rsidRDefault="00FB6F91">
      <w:pPr>
        <w:spacing w:after="0" w:line="264" w:lineRule="auto"/>
        <w:ind w:left="120"/>
        <w:jc w:val="both"/>
        <w:rPr>
          <w:lang w:val="ru-RU"/>
        </w:rPr>
      </w:pPr>
    </w:p>
    <w:p w14:paraId="27846955" w14:textId="77777777" w:rsidR="00FB6F91" w:rsidRDefault="00000000">
      <w:pPr>
        <w:spacing w:after="0" w:line="264" w:lineRule="auto"/>
        <w:ind w:left="120"/>
        <w:jc w:val="both"/>
      </w:pPr>
      <w:r>
        <w:rPr>
          <w:rFonts w:ascii="Times New Roman" w:hAnsi="Times New Roman"/>
          <w:b/>
          <w:color w:val="000000"/>
          <w:sz w:val="28"/>
        </w:rPr>
        <w:t>6 КЛАСС</w:t>
      </w:r>
    </w:p>
    <w:p w14:paraId="27846956" w14:textId="77777777" w:rsidR="00FB6F91" w:rsidRDefault="00FB6F91">
      <w:pPr>
        <w:spacing w:after="0" w:line="264" w:lineRule="auto"/>
        <w:ind w:left="120"/>
        <w:jc w:val="both"/>
      </w:pPr>
    </w:p>
    <w:p w14:paraId="27846957"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27846958"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27846959"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приводить примеры опасных природных явлений в геосферах и средств их предупреждения;</w:t>
      </w:r>
    </w:p>
    <w:p w14:paraId="2784695A"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14:paraId="2784695B"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различать свойства вод отдельных частей Мирового океана;</w:t>
      </w:r>
    </w:p>
    <w:p w14:paraId="2784695C"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14:paraId="2784695D"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14:paraId="2784695E"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различать питание и режим рек;</w:t>
      </w:r>
    </w:p>
    <w:p w14:paraId="2784695F"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сравнивать реки по заданным признакам;</w:t>
      </w:r>
    </w:p>
    <w:p w14:paraId="27846960"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27846961"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14:paraId="27846962"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приводить примеры районов распространения многолетней мерзлоты;</w:t>
      </w:r>
    </w:p>
    <w:p w14:paraId="27846963"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называть причины образования цунами, приливов и отливов;</w:t>
      </w:r>
    </w:p>
    <w:p w14:paraId="27846964" w14:textId="77777777" w:rsidR="00FB6F91" w:rsidRDefault="00000000">
      <w:pPr>
        <w:numPr>
          <w:ilvl w:val="0"/>
          <w:numId w:val="11"/>
        </w:numPr>
        <w:spacing w:after="0" w:line="264" w:lineRule="auto"/>
        <w:jc w:val="both"/>
      </w:pPr>
      <w:proofErr w:type="spellStart"/>
      <w:r>
        <w:rPr>
          <w:rFonts w:ascii="Times New Roman" w:hAnsi="Times New Roman"/>
          <w:color w:val="000000"/>
          <w:sz w:val="28"/>
        </w:rPr>
        <w:lastRenderedPageBreak/>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состав</w:t>
      </w:r>
      <w:proofErr w:type="spellEnd"/>
      <w:r>
        <w:rPr>
          <w:rFonts w:ascii="Times New Roman" w:hAnsi="Times New Roman"/>
          <w:color w:val="000000"/>
          <w:sz w:val="28"/>
        </w:rPr>
        <w:t xml:space="preserve">, </w:t>
      </w:r>
      <w:proofErr w:type="spellStart"/>
      <w:r>
        <w:rPr>
          <w:rFonts w:ascii="Times New Roman" w:hAnsi="Times New Roman"/>
          <w:color w:val="000000"/>
          <w:sz w:val="28"/>
        </w:rPr>
        <w:t>строение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атмосферы</w:t>
      </w:r>
      <w:proofErr w:type="spellEnd"/>
      <w:r>
        <w:rPr>
          <w:rFonts w:ascii="Times New Roman" w:hAnsi="Times New Roman"/>
          <w:color w:val="000000"/>
          <w:sz w:val="28"/>
        </w:rPr>
        <w:t>;</w:t>
      </w:r>
    </w:p>
    <w:p w14:paraId="27846965"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27846966"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27846967"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различать свойства воздуха; климаты Земли; климатообразующие факторы;</w:t>
      </w:r>
    </w:p>
    <w:p w14:paraId="27846968"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27846969"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2784696A" w14:textId="77777777" w:rsidR="00FB6F91" w:rsidRDefault="00000000">
      <w:pPr>
        <w:numPr>
          <w:ilvl w:val="0"/>
          <w:numId w:val="11"/>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атмосферных</w:t>
      </w:r>
      <w:proofErr w:type="spellEnd"/>
      <w:r>
        <w:rPr>
          <w:rFonts w:ascii="Times New Roman" w:hAnsi="Times New Roman"/>
          <w:color w:val="000000"/>
          <w:sz w:val="28"/>
        </w:rPr>
        <w:t xml:space="preserve"> </w:t>
      </w:r>
      <w:proofErr w:type="spellStart"/>
      <w:r>
        <w:rPr>
          <w:rFonts w:ascii="Times New Roman" w:hAnsi="Times New Roman"/>
          <w:color w:val="000000"/>
          <w:sz w:val="28"/>
        </w:rPr>
        <w:t>осадков</w:t>
      </w:r>
      <w:proofErr w:type="spellEnd"/>
      <w:r>
        <w:rPr>
          <w:rFonts w:ascii="Times New Roman" w:hAnsi="Times New Roman"/>
          <w:color w:val="000000"/>
          <w:sz w:val="28"/>
        </w:rPr>
        <w:t>;</w:t>
      </w:r>
    </w:p>
    <w:p w14:paraId="2784696B"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различать понятия «бризы» и «муссоны»;</w:t>
      </w:r>
    </w:p>
    <w:p w14:paraId="2784696C"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различать понятия «погода» и «климат»;</w:t>
      </w:r>
    </w:p>
    <w:p w14:paraId="2784696D"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различать понятия «атмосфера», «тропосфера», «стратосфера», «верхние слои атмосферы»;</w:t>
      </w:r>
    </w:p>
    <w:p w14:paraId="2784696E"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2784696F"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27846970"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27846971" w14:textId="77777777" w:rsidR="00FB6F91" w:rsidRDefault="00000000">
      <w:pPr>
        <w:numPr>
          <w:ilvl w:val="0"/>
          <w:numId w:val="11"/>
        </w:numPr>
        <w:spacing w:after="0" w:line="264" w:lineRule="auto"/>
        <w:jc w:val="both"/>
      </w:pPr>
      <w:proofErr w:type="spellStart"/>
      <w:r>
        <w:rPr>
          <w:rFonts w:ascii="Times New Roman" w:hAnsi="Times New Roman"/>
          <w:color w:val="000000"/>
          <w:sz w:val="28"/>
        </w:rPr>
        <w:t>называть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границы</w:t>
      </w:r>
      <w:proofErr w:type="spellEnd"/>
      <w:r>
        <w:rPr>
          <w:rFonts w:ascii="Times New Roman" w:hAnsi="Times New Roman"/>
          <w:color w:val="000000"/>
          <w:sz w:val="28"/>
        </w:rPr>
        <w:t xml:space="preserve"> </w:t>
      </w:r>
      <w:proofErr w:type="spellStart"/>
      <w:r>
        <w:rPr>
          <w:rFonts w:ascii="Times New Roman" w:hAnsi="Times New Roman"/>
          <w:color w:val="000000"/>
          <w:sz w:val="28"/>
        </w:rPr>
        <w:t>биосферы</w:t>
      </w:r>
      <w:proofErr w:type="spellEnd"/>
      <w:r>
        <w:rPr>
          <w:rFonts w:ascii="Times New Roman" w:hAnsi="Times New Roman"/>
          <w:color w:val="000000"/>
          <w:sz w:val="28"/>
        </w:rPr>
        <w:t>;</w:t>
      </w:r>
    </w:p>
    <w:p w14:paraId="27846972"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14:paraId="27846973"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lastRenderedPageBreak/>
        <w:t>различать растительный и животный мир разных территорий Земли;</w:t>
      </w:r>
    </w:p>
    <w:p w14:paraId="27846974"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объяснять взаимосвязи компонентов природы в природно-территориальном комплексе;</w:t>
      </w:r>
    </w:p>
    <w:p w14:paraId="27846975"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сравнивать особенности растительного и животного мира в различных природных зонах;</w:t>
      </w:r>
    </w:p>
    <w:p w14:paraId="27846976"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27846977"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сравнивать плодородие почв в различных природных зонах;</w:t>
      </w:r>
    </w:p>
    <w:p w14:paraId="27846978" w14:textId="77777777" w:rsidR="00FB6F91" w:rsidRPr="00420D2B" w:rsidRDefault="00000000">
      <w:pPr>
        <w:numPr>
          <w:ilvl w:val="0"/>
          <w:numId w:val="11"/>
        </w:numPr>
        <w:spacing w:after="0" w:line="264" w:lineRule="auto"/>
        <w:jc w:val="both"/>
        <w:rPr>
          <w:lang w:val="ru-RU"/>
        </w:rPr>
      </w:pPr>
      <w:r w:rsidRPr="00420D2B">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27846979" w14:textId="77777777" w:rsidR="00FB6F91" w:rsidRPr="00420D2B" w:rsidRDefault="00FB6F91">
      <w:pPr>
        <w:spacing w:after="0" w:line="264" w:lineRule="auto"/>
        <w:ind w:left="120"/>
        <w:jc w:val="both"/>
        <w:rPr>
          <w:lang w:val="ru-RU"/>
        </w:rPr>
      </w:pPr>
    </w:p>
    <w:p w14:paraId="2784697A" w14:textId="77777777" w:rsidR="00FB6F91" w:rsidRDefault="00000000">
      <w:pPr>
        <w:spacing w:after="0" w:line="264" w:lineRule="auto"/>
        <w:ind w:left="120"/>
        <w:jc w:val="both"/>
      </w:pPr>
      <w:r>
        <w:rPr>
          <w:rFonts w:ascii="Times New Roman" w:hAnsi="Times New Roman"/>
          <w:b/>
          <w:color w:val="000000"/>
          <w:sz w:val="28"/>
        </w:rPr>
        <w:t>7 КЛАСС</w:t>
      </w:r>
    </w:p>
    <w:p w14:paraId="2784697B" w14:textId="77777777" w:rsidR="00FB6F91" w:rsidRDefault="00FB6F91">
      <w:pPr>
        <w:spacing w:after="0" w:line="264" w:lineRule="auto"/>
        <w:ind w:left="120"/>
        <w:jc w:val="both"/>
      </w:pPr>
    </w:p>
    <w:p w14:paraId="2784697C"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2784697D"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14:paraId="2784697E"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2784697F"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27846980"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различать изученные процессы и явления, происходящие в географической оболочке;</w:t>
      </w:r>
    </w:p>
    <w:p w14:paraId="27846981"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приводить примеры изменений в геосферах в результате деятельности человека;</w:t>
      </w:r>
    </w:p>
    <w:p w14:paraId="27846982"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14:paraId="27846983"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27846984"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14:paraId="27846985"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14:paraId="27846986"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классифицировать воздушные массы Земли, типы климата по заданным показателям;</w:t>
      </w:r>
    </w:p>
    <w:p w14:paraId="27846987"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14:paraId="27846988"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27846989"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 xml:space="preserve">описывать климат территории по </w:t>
      </w:r>
      <w:proofErr w:type="spellStart"/>
      <w:r w:rsidRPr="00420D2B">
        <w:rPr>
          <w:rFonts w:ascii="Times New Roman" w:hAnsi="Times New Roman"/>
          <w:color w:val="000000"/>
          <w:sz w:val="28"/>
          <w:lang w:val="ru-RU"/>
        </w:rPr>
        <w:t>климатограмме</w:t>
      </w:r>
      <w:proofErr w:type="spellEnd"/>
      <w:r w:rsidRPr="00420D2B">
        <w:rPr>
          <w:rFonts w:ascii="Times New Roman" w:hAnsi="Times New Roman"/>
          <w:color w:val="000000"/>
          <w:sz w:val="28"/>
          <w:lang w:val="ru-RU"/>
        </w:rPr>
        <w:t>;</w:t>
      </w:r>
    </w:p>
    <w:p w14:paraId="2784698A"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14:paraId="2784698B"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2784698C" w14:textId="77777777" w:rsidR="00FB6F91" w:rsidRDefault="00000000">
      <w:pPr>
        <w:numPr>
          <w:ilvl w:val="0"/>
          <w:numId w:val="12"/>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океанические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течения</w:t>
      </w:r>
      <w:proofErr w:type="spellEnd"/>
      <w:r>
        <w:rPr>
          <w:rFonts w:ascii="Times New Roman" w:hAnsi="Times New Roman"/>
          <w:color w:val="000000"/>
          <w:sz w:val="28"/>
        </w:rPr>
        <w:t>;</w:t>
      </w:r>
    </w:p>
    <w:p w14:paraId="2784698D"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2784698E"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2784698F"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27846990"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различать и сравнивать численность населения крупных стран мира;</w:t>
      </w:r>
    </w:p>
    <w:p w14:paraId="27846991"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сравнивать плотность населения различных территорий;</w:t>
      </w:r>
    </w:p>
    <w:p w14:paraId="27846992"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14:paraId="27846993"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различать городские и сельские поселения;</w:t>
      </w:r>
    </w:p>
    <w:p w14:paraId="27846994"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приводить примеры крупнейших городов мира;</w:t>
      </w:r>
    </w:p>
    <w:p w14:paraId="27846995"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приводить примеры мировых и национальных религий;</w:t>
      </w:r>
    </w:p>
    <w:p w14:paraId="27846996" w14:textId="77777777" w:rsidR="00FB6F91" w:rsidRDefault="00000000">
      <w:pPr>
        <w:numPr>
          <w:ilvl w:val="0"/>
          <w:numId w:val="12"/>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народов</w:t>
      </w:r>
      <w:proofErr w:type="spellEnd"/>
      <w:r>
        <w:rPr>
          <w:rFonts w:ascii="Times New Roman" w:hAnsi="Times New Roman"/>
          <w:color w:val="000000"/>
          <w:sz w:val="28"/>
        </w:rPr>
        <w:t>;</w:t>
      </w:r>
    </w:p>
    <w:p w14:paraId="27846997"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различать основные виды хозяйственной деятельности людей на различных территориях;</w:t>
      </w:r>
    </w:p>
    <w:p w14:paraId="27846998"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определять страны по их существенным признакам;</w:t>
      </w:r>
    </w:p>
    <w:p w14:paraId="27846999"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2784699A"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объяснять особенности природы, населения и хозяйства отдельных территорий;</w:t>
      </w:r>
    </w:p>
    <w:p w14:paraId="2784699B"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14:paraId="2784699C"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2784699D"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2784699E"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2784699F"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приводить примеры взаимодействия природы и общества в пределах отдельных территорий;</w:t>
      </w:r>
    </w:p>
    <w:p w14:paraId="278469A0" w14:textId="77777777" w:rsidR="00FB6F91" w:rsidRPr="00420D2B" w:rsidRDefault="00000000">
      <w:pPr>
        <w:numPr>
          <w:ilvl w:val="0"/>
          <w:numId w:val="12"/>
        </w:numPr>
        <w:spacing w:after="0" w:line="264" w:lineRule="auto"/>
        <w:jc w:val="both"/>
        <w:rPr>
          <w:lang w:val="ru-RU"/>
        </w:rPr>
      </w:pPr>
      <w:r w:rsidRPr="00420D2B">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278469A1" w14:textId="77777777" w:rsidR="00FB6F91" w:rsidRPr="00420D2B" w:rsidRDefault="00FB6F91">
      <w:pPr>
        <w:spacing w:after="0" w:line="264" w:lineRule="auto"/>
        <w:ind w:left="120"/>
        <w:jc w:val="both"/>
        <w:rPr>
          <w:lang w:val="ru-RU"/>
        </w:rPr>
      </w:pPr>
    </w:p>
    <w:p w14:paraId="278469A2" w14:textId="77777777" w:rsidR="00FB6F91" w:rsidRDefault="00000000">
      <w:pPr>
        <w:spacing w:after="0" w:line="264" w:lineRule="auto"/>
        <w:ind w:left="120"/>
        <w:jc w:val="both"/>
      </w:pPr>
      <w:r>
        <w:rPr>
          <w:rFonts w:ascii="Times New Roman" w:hAnsi="Times New Roman"/>
          <w:b/>
          <w:color w:val="000000"/>
          <w:sz w:val="28"/>
        </w:rPr>
        <w:t>8 КЛАСС</w:t>
      </w:r>
    </w:p>
    <w:p w14:paraId="278469A3" w14:textId="77777777" w:rsidR="00FB6F91" w:rsidRDefault="00FB6F91">
      <w:pPr>
        <w:spacing w:after="0" w:line="264" w:lineRule="auto"/>
        <w:ind w:left="120"/>
        <w:jc w:val="both"/>
      </w:pPr>
    </w:p>
    <w:p w14:paraId="278469A4"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Характеризовать основные этапы истории формирования и изучения территории России;</w:t>
      </w:r>
    </w:p>
    <w:p w14:paraId="278469A5"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14:paraId="278469A6"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14:paraId="278469A7"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различать федеральные округа, крупные географические районы и макрорегионы России;</w:t>
      </w:r>
    </w:p>
    <w:p w14:paraId="278469A8"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14:paraId="278469A9"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278469AA"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278469AB"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14:paraId="278469AC" w14:textId="77777777" w:rsidR="00FB6F91" w:rsidRDefault="00000000">
      <w:pPr>
        <w:numPr>
          <w:ilvl w:val="0"/>
          <w:numId w:val="13"/>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ресурсов</w:t>
      </w:r>
      <w:proofErr w:type="spellEnd"/>
      <w:r>
        <w:rPr>
          <w:rFonts w:ascii="Times New Roman" w:hAnsi="Times New Roman"/>
          <w:color w:val="000000"/>
          <w:sz w:val="28"/>
        </w:rPr>
        <w:t>;</w:t>
      </w:r>
    </w:p>
    <w:p w14:paraId="278469AD" w14:textId="77777777" w:rsidR="00FB6F91" w:rsidRDefault="00000000">
      <w:pPr>
        <w:numPr>
          <w:ilvl w:val="0"/>
          <w:numId w:val="13"/>
        </w:numPr>
        <w:spacing w:after="0" w:line="264" w:lineRule="auto"/>
        <w:jc w:val="both"/>
      </w:pPr>
      <w:proofErr w:type="spellStart"/>
      <w:r>
        <w:rPr>
          <w:rFonts w:ascii="Times New Roman" w:hAnsi="Times New Roman"/>
          <w:color w:val="000000"/>
          <w:sz w:val="28"/>
        </w:rPr>
        <w:t>распознавать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природопользования</w:t>
      </w:r>
      <w:proofErr w:type="spellEnd"/>
      <w:r>
        <w:rPr>
          <w:rFonts w:ascii="Times New Roman" w:hAnsi="Times New Roman"/>
          <w:color w:val="000000"/>
          <w:sz w:val="28"/>
        </w:rPr>
        <w:t>;</w:t>
      </w:r>
    </w:p>
    <w:p w14:paraId="278469AE"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278469AF"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278469B0"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сравнивать особенности компонентов природы отдельных территорий страны;</w:t>
      </w:r>
    </w:p>
    <w:p w14:paraId="278469B1"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объяснять особенности компонентов природы отдельных территорий страны;</w:t>
      </w:r>
    </w:p>
    <w:p w14:paraId="278469B2"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278469B3"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14:paraId="278469B4"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14:paraId="278469B5"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14:paraId="278469B6"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278469B7"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278469B8"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описывать и прогнозировать погоду территории по карте погоды;</w:t>
      </w:r>
    </w:p>
    <w:p w14:paraId="278469B9"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278469BA"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проводить классификацию типов климата и почв России;</w:t>
      </w:r>
    </w:p>
    <w:p w14:paraId="278469BB"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распознавать показатели, характеризующие состояние окружающей среды;</w:t>
      </w:r>
    </w:p>
    <w:p w14:paraId="278469BC"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278469BD"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278469BE"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приводить примеры рационального и нерационального природопользования;</w:t>
      </w:r>
    </w:p>
    <w:p w14:paraId="278469BF"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278469C0"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278469C1"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14:paraId="278469C2"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14:paraId="278469C3"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14:paraId="278469C4"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проводить классификацию населённых пунктов и регионов России по заданным основаниям;</w:t>
      </w:r>
    </w:p>
    <w:p w14:paraId="278469C5"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278469C6"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14:paraId="278469C7" w14:textId="77777777" w:rsidR="00FB6F91" w:rsidRPr="00420D2B" w:rsidRDefault="00000000">
      <w:pPr>
        <w:numPr>
          <w:ilvl w:val="0"/>
          <w:numId w:val="13"/>
        </w:numPr>
        <w:spacing w:after="0" w:line="264" w:lineRule="auto"/>
        <w:jc w:val="both"/>
        <w:rPr>
          <w:lang w:val="ru-RU"/>
        </w:rPr>
      </w:pPr>
      <w:r w:rsidRPr="00420D2B">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278469C8" w14:textId="77777777" w:rsidR="00FB6F91" w:rsidRPr="00420D2B" w:rsidRDefault="00FB6F91">
      <w:pPr>
        <w:spacing w:after="0" w:line="264" w:lineRule="auto"/>
        <w:ind w:left="120"/>
        <w:jc w:val="both"/>
        <w:rPr>
          <w:lang w:val="ru-RU"/>
        </w:rPr>
      </w:pPr>
    </w:p>
    <w:p w14:paraId="278469C9" w14:textId="77777777" w:rsidR="00FB6F91" w:rsidRDefault="00000000">
      <w:pPr>
        <w:spacing w:after="0" w:line="264" w:lineRule="auto"/>
        <w:ind w:left="120"/>
        <w:jc w:val="both"/>
      </w:pPr>
      <w:r>
        <w:rPr>
          <w:rFonts w:ascii="Times New Roman" w:hAnsi="Times New Roman"/>
          <w:b/>
          <w:color w:val="000000"/>
          <w:sz w:val="28"/>
        </w:rPr>
        <w:t>9 КЛАСС</w:t>
      </w:r>
    </w:p>
    <w:p w14:paraId="278469CA" w14:textId="77777777" w:rsidR="00FB6F91" w:rsidRDefault="00FB6F91">
      <w:pPr>
        <w:spacing w:after="0" w:line="264" w:lineRule="auto"/>
        <w:ind w:left="120"/>
        <w:jc w:val="both"/>
      </w:pPr>
    </w:p>
    <w:p w14:paraId="278469CB"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278469CC"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278469CD"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278469CE"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278469CF"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278469D0"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278469D1"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14:paraId="278469D2"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278469D3"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278469D4"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14:paraId="278469D5"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14:paraId="278469D6"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различать природно-ресурсный, человеческий и производственный капитал;</w:t>
      </w:r>
    </w:p>
    <w:p w14:paraId="278469D7"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14:paraId="278469D8"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278469D9"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278469DA"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14:paraId="278469DB"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278469DC"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278469DD"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14:paraId="278469DE"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278469DF"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278469E0"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14:paraId="278469E1" w14:textId="77777777" w:rsidR="00FB6F91" w:rsidRPr="00420D2B" w:rsidRDefault="00000000">
      <w:pPr>
        <w:numPr>
          <w:ilvl w:val="0"/>
          <w:numId w:val="14"/>
        </w:numPr>
        <w:spacing w:after="0" w:line="264" w:lineRule="auto"/>
        <w:jc w:val="both"/>
        <w:rPr>
          <w:lang w:val="ru-RU"/>
        </w:rPr>
      </w:pPr>
      <w:r w:rsidRPr="00420D2B">
        <w:rPr>
          <w:rFonts w:ascii="Times New Roman" w:hAnsi="Times New Roman"/>
          <w:color w:val="000000"/>
          <w:sz w:val="28"/>
          <w:lang w:val="ru-RU"/>
        </w:rPr>
        <w:t>характеризовать место и роль России в мировом хозяйстве.</w:t>
      </w:r>
    </w:p>
    <w:p w14:paraId="278469E2" w14:textId="77777777" w:rsidR="00FB6F91" w:rsidRPr="00420D2B" w:rsidRDefault="00FB6F91">
      <w:pPr>
        <w:rPr>
          <w:lang w:val="ru-RU"/>
        </w:rPr>
        <w:sectPr w:rsidR="00FB6F91" w:rsidRPr="00420D2B">
          <w:pgSz w:w="11906" w:h="16383"/>
          <w:pgMar w:top="1134" w:right="850" w:bottom="1134" w:left="1701" w:header="720" w:footer="720" w:gutter="0"/>
          <w:cols w:space="720"/>
        </w:sectPr>
      </w:pPr>
      <w:bookmarkStart w:id="6" w:name="block-37351552"/>
    </w:p>
    <w:bookmarkEnd w:id="6"/>
    <w:p w14:paraId="278469E3" w14:textId="77777777" w:rsidR="00FB6F91" w:rsidRDefault="00000000">
      <w:pPr>
        <w:spacing w:after="0"/>
        <w:ind w:left="120"/>
      </w:pPr>
      <w:r w:rsidRPr="00420D2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78469E4" w14:textId="77777777" w:rsidR="00FB6F91" w:rsidRDefault="00000000">
      <w:pPr>
        <w:spacing w:after="0"/>
        <w:ind w:left="120"/>
      </w:pPr>
      <w:r>
        <w:rPr>
          <w:rFonts w:ascii="Times New Roman" w:hAnsi="Times New Roman"/>
          <w:b/>
          <w:color w:val="000000"/>
          <w:sz w:val="28"/>
        </w:rPr>
        <w:t xml:space="preserve"> 5 КЛАСС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4520"/>
        <w:gridCol w:w="1589"/>
        <w:gridCol w:w="1861"/>
        <w:gridCol w:w="1930"/>
        <w:gridCol w:w="2857"/>
      </w:tblGrid>
      <w:tr w:rsidR="00FB6F91" w14:paraId="278469EC" w14:textId="77777777" w:rsidTr="00A91D2D">
        <w:trPr>
          <w:trHeight w:val="144"/>
          <w:tblCellSpacing w:w="0" w:type="dxa"/>
        </w:trPr>
        <w:tc>
          <w:tcPr>
            <w:tcW w:w="520" w:type="dxa"/>
            <w:vMerge w:val="restart"/>
            <w:tcMar>
              <w:top w:w="50" w:type="dxa"/>
              <w:left w:w="100" w:type="dxa"/>
            </w:tcMar>
            <w:vAlign w:val="center"/>
          </w:tcPr>
          <w:p w14:paraId="278469E5" w14:textId="77777777" w:rsidR="00FB6F91" w:rsidRDefault="00000000">
            <w:pPr>
              <w:spacing w:after="0"/>
              <w:ind w:left="135"/>
            </w:pPr>
            <w:r>
              <w:rPr>
                <w:rFonts w:ascii="Times New Roman" w:hAnsi="Times New Roman"/>
                <w:b/>
                <w:color w:val="000000"/>
                <w:sz w:val="24"/>
              </w:rPr>
              <w:t xml:space="preserve">№ п/п </w:t>
            </w:r>
          </w:p>
          <w:p w14:paraId="278469E6" w14:textId="77777777" w:rsidR="00FB6F91" w:rsidRDefault="00FB6F91">
            <w:pPr>
              <w:spacing w:after="0"/>
              <w:ind w:left="135"/>
            </w:pPr>
          </w:p>
        </w:tc>
        <w:tc>
          <w:tcPr>
            <w:tcW w:w="2640" w:type="dxa"/>
            <w:vMerge w:val="restart"/>
            <w:tcMar>
              <w:top w:w="50" w:type="dxa"/>
              <w:left w:w="100" w:type="dxa"/>
            </w:tcMar>
            <w:vAlign w:val="center"/>
          </w:tcPr>
          <w:p w14:paraId="278469E7" w14:textId="77777777" w:rsidR="00FB6F91"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78469E8" w14:textId="77777777" w:rsidR="00FB6F91" w:rsidRDefault="00FB6F91">
            <w:pPr>
              <w:spacing w:after="0"/>
              <w:ind w:left="135"/>
            </w:pPr>
          </w:p>
        </w:tc>
        <w:tc>
          <w:tcPr>
            <w:tcW w:w="0" w:type="auto"/>
            <w:gridSpan w:val="3"/>
            <w:tcMar>
              <w:top w:w="50" w:type="dxa"/>
              <w:left w:w="100" w:type="dxa"/>
            </w:tcMar>
            <w:vAlign w:val="center"/>
          </w:tcPr>
          <w:p w14:paraId="278469E9" w14:textId="77777777" w:rsidR="00FB6F91"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278469EA" w14:textId="77777777" w:rsidR="00FB6F91"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78469EB" w14:textId="77777777" w:rsidR="00FB6F91" w:rsidRDefault="00FB6F91">
            <w:pPr>
              <w:spacing w:after="0"/>
              <w:ind w:left="135"/>
            </w:pPr>
          </w:p>
        </w:tc>
      </w:tr>
      <w:tr w:rsidR="00FB6F91" w14:paraId="278469F6" w14:textId="77777777" w:rsidTr="00A91D2D">
        <w:trPr>
          <w:trHeight w:val="144"/>
          <w:tblCellSpacing w:w="0" w:type="dxa"/>
        </w:trPr>
        <w:tc>
          <w:tcPr>
            <w:tcW w:w="0" w:type="auto"/>
            <w:vMerge/>
            <w:tcMar>
              <w:top w:w="50" w:type="dxa"/>
              <w:left w:w="100" w:type="dxa"/>
            </w:tcMar>
          </w:tcPr>
          <w:p w14:paraId="278469ED" w14:textId="77777777" w:rsidR="00FB6F91" w:rsidRDefault="00FB6F91"/>
        </w:tc>
        <w:tc>
          <w:tcPr>
            <w:tcW w:w="0" w:type="auto"/>
            <w:vMerge/>
            <w:tcMar>
              <w:top w:w="50" w:type="dxa"/>
              <w:left w:w="100" w:type="dxa"/>
            </w:tcMar>
          </w:tcPr>
          <w:p w14:paraId="278469EE" w14:textId="77777777" w:rsidR="00FB6F91" w:rsidRDefault="00FB6F91"/>
        </w:tc>
        <w:tc>
          <w:tcPr>
            <w:tcW w:w="1011" w:type="dxa"/>
            <w:tcMar>
              <w:top w:w="50" w:type="dxa"/>
              <w:left w:w="100" w:type="dxa"/>
            </w:tcMar>
            <w:vAlign w:val="center"/>
          </w:tcPr>
          <w:p w14:paraId="278469EF" w14:textId="77777777" w:rsidR="00FB6F91"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78469F0" w14:textId="77777777" w:rsidR="00FB6F91" w:rsidRDefault="00FB6F91">
            <w:pPr>
              <w:spacing w:after="0"/>
              <w:ind w:left="135"/>
            </w:pPr>
          </w:p>
        </w:tc>
        <w:tc>
          <w:tcPr>
            <w:tcW w:w="1738" w:type="dxa"/>
            <w:tcMar>
              <w:top w:w="50" w:type="dxa"/>
              <w:left w:w="100" w:type="dxa"/>
            </w:tcMar>
            <w:vAlign w:val="center"/>
          </w:tcPr>
          <w:p w14:paraId="278469F1" w14:textId="77777777" w:rsidR="00FB6F91"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78469F2" w14:textId="77777777" w:rsidR="00FB6F91" w:rsidRDefault="00FB6F91">
            <w:pPr>
              <w:spacing w:after="0"/>
              <w:ind w:left="135"/>
            </w:pPr>
          </w:p>
        </w:tc>
        <w:tc>
          <w:tcPr>
            <w:tcW w:w="1823" w:type="dxa"/>
            <w:tcMar>
              <w:top w:w="50" w:type="dxa"/>
              <w:left w:w="100" w:type="dxa"/>
            </w:tcMar>
            <w:vAlign w:val="center"/>
          </w:tcPr>
          <w:p w14:paraId="278469F3" w14:textId="77777777" w:rsidR="00FB6F91"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78469F4" w14:textId="77777777" w:rsidR="00FB6F91" w:rsidRDefault="00FB6F91">
            <w:pPr>
              <w:spacing w:after="0"/>
              <w:ind w:left="135"/>
            </w:pPr>
          </w:p>
        </w:tc>
        <w:tc>
          <w:tcPr>
            <w:tcW w:w="0" w:type="auto"/>
            <w:vMerge/>
            <w:tcMar>
              <w:top w:w="50" w:type="dxa"/>
              <w:left w:w="100" w:type="dxa"/>
            </w:tcMar>
          </w:tcPr>
          <w:p w14:paraId="278469F5" w14:textId="77777777" w:rsidR="00FB6F91" w:rsidRDefault="00FB6F91"/>
        </w:tc>
      </w:tr>
      <w:tr w:rsidR="00FB6F91" w14:paraId="278469F8" w14:textId="77777777" w:rsidTr="00A91D2D">
        <w:trPr>
          <w:trHeight w:val="144"/>
          <w:tblCellSpacing w:w="0" w:type="dxa"/>
        </w:trPr>
        <w:tc>
          <w:tcPr>
            <w:tcW w:w="0" w:type="auto"/>
            <w:gridSpan w:val="6"/>
            <w:tcMar>
              <w:top w:w="50" w:type="dxa"/>
              <w:left w:w="100" w:type="dxa"/>
            </w:tcMar>
            <w:vAlign w:val="center"/>
          </w:tcPr>
          <w:p w14:paraId="278469F7" w14:textId="77777777" w:rsidR="00FB6F9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FB6F91" w:rsidRPr="00E50063" w14:paraId="278469FF" w14:textId="77777777" w:rsidTr="00A91D2D">
        <w:trPr>
          <w:trHeight w:val="144"/>
          <w:tblCellSpacing w:w="0" w:type="dxa"/>
        </w:trPr>
        <w:tc>
          <w:tcPr>
            <w:tcW w:w="520" w:type="dxa"/>
            <w:tcMar>
              <w:top w:w="50" w:type="dxa"/>
              <w:left w:w="100" w:type="dxa"/>
            </w:tcMar>
            <w:vAlign w:val="center"/>
          </w:tcPr>
          <w:p w14:paraId="278469F9" w14:textId="77777777" w:rsidR="00FB6F91"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278469FA" w14:textId="77777777" w:rsidR="00FB6F91" w:rsidRPr="00420D2B" w:rsidRDefault="00000000">
            <w:pPr>
              <w:spacing w:after="0"/>
              <w:ind w:left="135"/>
              <w:rPr>
                <w:lang w:val="ru-RU"/>
              </w:rPr>
            </w:pPr>
            <w:r w:rsidRPr="00420D2B">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14:paraId="278469FB" w14:textId="77777777" w:rsidR="00FB6F91" w:rsidRDefault="00000000">
            <w:pPr>
              <w:spacing w:after="0"/>
              <w:ind w:left="135"/>
              <w:jc w:val="center"/>
            </w:pPr>
            <w:r w:rsidRPr="00420D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278469FC" w14:textId="77777777" w:rsidR="00FB6F91" w:rsidRDefault="00FB6F91">
            <w:pPr>
              <w:spacing w:after="0"/>
              <w:ind w:left="135"/>
              <w:jc w:val="center"/>
            </w:pPr>
          </w:p>
        </w:tc>
        <w:tc>
          <w:tcPr>
            <w:tcW w:w="1823" w:type="dxa"/>
            <w:tcMar>
              <w:top w:w="50" w:type="dxa"/>
              <w:left w:w="100" w:type="dxa"/>
            </w:tcMar>
            <w:vAlign w:val="center"/>
          </w:tcPr>
          <w:p w14:paraId="278469FD" w14:textId="77777777" w:rsidR="00FB6F91" w:rsidRDefault="00000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78469FE"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413</w:t>
              </w:r>
              <w:r>
                <w:rPr>
                  <w:rFonts w:ascii="Times New Roman" w:hAnsi="Times New Roman"/>
                  <w:color w:val="0000FF"/>
                  <w:u w:val="single"/>
                </w:rPr>
                <w:t>b</w:t>
              </w:r>
              <w:r w:rsidRPr="00420D2B">
                <w:rPr>
                  <w:rFonts w:ascii="Times New Roman" w:hAnsi="Times New Roman"/>
                  <w:color w:val="0000FF"/>
                  <w:u w:val="single"/>
                  <w:lang w:val="ru-RU"/>
                </w:rPr>
                <w:t>38</w:t>
              </w:r>
            </w:hyperlink>
          </w:p>
        </w:tc>
      </w:tr>
      <w:tr w:rsidR="00FB6F91" w:rsidRPr="00E50063" w14:paraId="27846A06" w14:textId="77777777" w:rsidTr="00A91D2D">
        <w:trPr>
          <w:trHeight w:val="144"/>
          <w:tblCellSpacing w:w="0" w:type="dxa"/>
        </w:trPr>
        <w:tc>
          <w:tcPr>
            <w:tcW w:w="520" w:type="dxa"/>
            <w:tcMar>
              <w:top w:w="50" w:type="dxa"/>
              <w:left w:w="100" w:type="dxa"/>
            </w:tcMar>
            <w:vAlign w:val="center"/>
          </w:tcPr>
          <w:p w14:paraId="27846A00" w14:textId="77777777" w:rsidR="00FB6F91"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27846A01" w14:textId="77777777" w:rsidR="00FB6F91" w:rsidRDefault="00000000">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c>
          <w:tcPr>
            <w:tcW w:w="1011" w:type="dxa"/>
            <w:tcMar>
              <w:top w:w="50" w:type="dxa"/>
              <w:left w:w="100" w:type="dxa"/>
            </w:tcMar>
            <w:vAlign w:val="center"/>
          </w:tcPr>
          <w:p w14:paraId="27846A02" w14:textId="77777777" w:rsidR="00FB6F91" w:rsidRDefault="0000000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27846A03" w14:textId="77777777" w:rsidR="00FB6F91" w:rsidRDefault="00FB6F91">
            <w:pPr>
              <w:spacing w:after="0"/>
              <w:ind w:left="135"/>
              <w:jc w:val="center"/>
            </w:pPr>
          </w:p>
        </w:tc>
        <w:tc>
          <w:tcPr>
            <w:tcW w:w="1823" w:type="dxa"/>
            <w:tcMar>
              <w:top w:w="50" w:type="dxa"/>
              <w:left w:w="100" w:type="dxa"/>
            </w:tcMar>
            <w:vAlign w:val="center"/>
          </w:tcPr>
          <w:p w14:paraId="27846A04" w14:textId="77777777" w:rsidR="00FB6F91"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7846A05"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413</w:t>
              </w:r>
              <w:r>
                <w:rPr>
                  <w:rFonts w:ascii="Times New Roman" w:hAnsi="Times New Roman"/>
                  <w:color w:val="0000FF"/>
                  <w:u w:val="single"/>
                </w:rPr>
                <w:t>b</w:t>
              </w:r>
              <w:r w:rsidRPr="00420D2B">
                <w:rPr>
                  <w:rFonts w:ascii="Times New Roman" w:hAnsi="Times New Roman"/>
                  <w:color w:val="0000FF"/>
                  <w:u w:val="single"/>
                  <w:lang w:val="ru-RU"/>
                </w:rPr>
                <w:t>38</w:t>
              </w:r>
            </w:hyperlink>
          </w:p>
        </w:tc>
      </w:tr>
      <w:tr w:rsidR="00FB6F91" w14:paraId="27846A0A" w14:textId="77777777" w:rsidTr="00A91D2D">
        <w:trPr>
          <w:trHeight w:val="144"/>
          <w:tblCellSpacing w:w="0" w:type="dxa"/>
        </w:trPr>
        <w:tc>
          <w:tcPr>
            <w:tcW w:w="0" w:type="auto"/>
            <w:gridSpan w:val="2"/>
            <w:tcMar>
              <w:top w:w="50" w:type="dxa"/>
              <w:left w:w="100" w:type="dxa"/>
            </w:tcMar>
            <w:vAlign w:val="center"/>
          </w:tcPr>
          <w:p w14:paraId="27846A07" w14:textId="77777777" w:rsidR="00FB6F9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7846A08" w14:textId="77777777" w:rsidR="00FB6F91" w:rsidRDefault="0000000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27846A09" w14:textId="77777777" w:rsidR="00FB6F91" w:rsidRDefault="00FB6F91"/>
        </w:tc>
      </w:tr>
      <w:tr w:rsidR="00FB6F91" w14:paraId="27846A0C" w14:textId="77777777" w:rsidTr="00A91D2D">
        <w:trPr>
          <w:trHeight w:val="144"/>
          <w:tblCellSpacing w:w="0" w:type="dxa"/>
        </w:trPr>
        <w:tc>
          <w:tcPr>
            <w:tcW w:w="0" w:type="auto"/>
            <w:gridSpan w:val="6"/>
            <w:tcMar>
              <w:top w:w="50" w:type="dxa"/>
              <w:left w:w="100" w:type="dxa"/>
            </w:tcMar>
            <w:vAlign w:val="center"/>
          </w:tcPr>
          <w:p w14:paraId="27846A0B" w14:textId="77777777" w:rsidR="00FB6F9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Изображения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поверхности</w:t>
            </w:r>
            <w:proofErr w:type="spellEnd"/>
          </w:p>
        </w:tc>
      </w:tr>
      <w:tr w:rsidR="00FB6F91" w:rsidRPr="00E50063" w14:paraId="27846A13" w14:textId="77777777" w:rsidTr="00A91D2D">
        <w:trPr>
          <w:trHeight w:val="144"/>
          <w:tblCellSpacing w:w="0" w:type="dxa"/>
        </w:trPr>
        <w:tc>
          <w:tcPr>
            <w:tcW w:w="520" w:type="dxa"/>
            <w:tcMar>
              <w:top w:w="50" w:type="dxa"/>
              <w:left w:w="100" w:type="dxa"/>
            </w:tcMar>
            <w:vAlign w:val="center"/>
          </w:tcPr>
          <w:p w14:paraId="27846A0D" w14:textId="77777777" w:rsidR="00FB6F91"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27846A0E" w14:textId="77777777" w:rsidR="00FB6F91" w:rsidRDefault="00000000">
            <w:pPr>
              <w:spacing w:after="0"/>
              <w:ind w:left="135"/>
            </w:pPr>
            <w:proofErr w:type="spellStart"/>
            <w:r>
              <w:rPr>
                <w:rFonts w:ascii="Times New Roman" w:hAnsi="Times New Roman"/>
                <w:color w:val="000000"/>
                <w:sz w:val="24"/>
              </w:rPr>
              <w:t>Планы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c>
          <w:tcPr>
            <w:tcW w:w="1011" w:type="dxa"/>
            <w:tcMar>
              <w:top w:w="50" w:type="dxa"/>
              <w:left w:w="100" w:type="dxa"/>
            </w:tcMar>
            <w:vAlign w:val="center"/>
          </w:tcPr>
          <w:p w14:paraId="27846A0F" w14:textId="77777777" w:rsidR="00FB6F91" w:rsidRDefault="0000000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27846A10" w14:textId="77777777" w:rsidR="00FB6F91" w:rsidRDefault="00FB6F91">
            <w:pPr>
              <w:spacing w:after="0"/>
              <w:ind w:left="135"/>
              <w:jc w:val="center"/>
            </w:pPr>
          </w:p>
        </w:tc>
        <w:tc>
          <w:tcPr>
            <w:tcW w:w="1823" w:type="dxa"/>
            <w:tcMar>
              <w:top w:w="50" w:type="dxa"/>
              <w:left w:w="100" w:type="dxa"/>
            </w:tcMar>
            <w:vAlign w:val="center"/>
          </w:tcPr>
          <w:p w14:paraId="27846A11" w14:textId="77777777" w:rsidR="00FB6F91"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7846A12"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413</w:t>
              </w:r>
              <w:r>
                <w:rPr>
                  <w:rFonts w:ascii="Times New Roman" w:hAnsi="Times New Roman"/>
                  <w:color w:val="0000FF"/>
                  <w:u w:val="single"/>
                </w:rPr>
                <w:t>b</w:t>
              </w:r>
              <w:r w:rsidRPr="00420D2B">
                <w:rPr>
                  <w:rFonts w:ascii="Times New Roman" w:hAnsi="Times New Roman"/>
                  <w:color w:val="0000FF"/>
                  <w:u w:val="single"/>
                  <w:lang w:val="ru-RU"/>
                </w:rPr>
                <w:t>38</w:t>
              </w:r>
            </w:hyperlink>
          </w:p>
        </w:tc>
      </w:tr>
      <w:tr w:rsidR="00FB6F91" w:rsidRPr="00E50063" w14:paraId="27846A1A" w14:textId="77777777" w:rsidTr="00A91D2D">
        <w:trPr>
          <w:trHeight w:val="144"/>
          <w:tblCellSpacing w:w="0" w:type="dxa"/>
        </w:trPr>
        <w:tc>
          <w:tcPr>
            <w:tcW w:w="520" w:type="dxa"/>
            <w:tcMar>
              <w:top w:w="50" w:type="dxa"/>
              <w:left w:w="100" w:type="dxa"/>
            </w:tcMar>
            <w:vAlign w:val="center"/>
          </w:tcPr>
          <w:p w14:paraId="27846A14" w14:textId="77777777" w:rsidR="00FB6F91"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27846A15" w14:textId="77777777" w:rsidR="00FB6F91" w:rsidRDefault="00000000">
            <w:pPr>
              <w:spacing w:after="0"/>
              <w:ind w:left="135"/>
            </w:pP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карты</w:t>
            </w:r>
            <w:proofErr w:type="spellEnd"/>
          </w:p>
        </w:tc>
        <w:tc>
          <w:tcPr>
            <w:tcW w:w="1011" w:type="dxa"/>
            <w:tcMar>
              <w:top w:w="50" w:type="dxa"/>
              <w:left w:w="100" w:type="dxa"/>
            </w:tcMar>
            <w:vAlign w:val="center"/>
          </w:tcPr>
          <w:p w14:paraId="27846A16" w14:textId="77777777" w:rsidR="00FB6F91" w:rsidRDefault="0000000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27846A17" w14:textId="77777777" w:rsidR="00FB6F91" w:rsidRDefault="00FB6F91">
            <w:pPr>
              <w:spacing w:after="0"/>
              <w:ind w:left="135"/>
              <w:jc w:val="center"/>
            </w:pPr>
          </w:p>
        </w:tc>
        <w:tc>
          <w:tcPr>
            <w:tcW w:w="1823" w:type="dxa"/>
            <w:tcMar>
              <w:top w:w="50" w:type="dxa"/>
              <w:left w:w="100" w:type="dxa"/>
            </w:tcMar>
            <w:vAlign w:val="center"/>
          </w:tcPr>
          <w:p w14:paraId="27846A18" w14:textId="77777777" w:rsidR="00FB6F91"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7846A19"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413</w:t>
              </w:r>
              <w:r>
                <w:rPr>
                  <w:rFonts w:ascii="Times New Roman" w:hAnsi="Times New Roman"/>
                  <w:color w:val="0000FF"/>
                  <w:u w:val="single"/>
                </w:rPr>
                <w:t>b</w:t>
              </w:r>
              <w:r w:rsidRPr="00420D2B">
                <w:rPr>
                  <w:rFonts w:ascii="Times New Roman" w:hAnsi="Times New Roman"/>
                  <w:color w:val="0000FF"/>
                  <w:u w:val="single"/>
                  <w:lang w:val="ru-RU"/>
                </w:rPr>
                <w:t>38</w:t>
              </w:r>
            </w:hyperlink>
          </w:p>
        </w:tc>
      </w:tr>
      <w:tr w:rsidR="00FB6F91" w14:paraId="27846A1E" w14:textId="77777777" w:rsidTr="00A91D2D">
        <w:trPr>
          <w:trHeight w:val="144"/>
          <w:tblCellSpacing w:w="0" w:type="dxa"/>
        </w:trPr>
        <w:tc>
          <w:tcPr>
            <w:tcW w:w="0" w:type="auto"/>
            <w:gridSpan w:val="2"/>
            <w:tcMar>
              <w:top w:w="50" w:type="dxa"/>
              <w:left w:w="100" w:type="dxa"/>
            </w:tcMar>
            <w:vAlign w:val="center"/>
          </w:tcPr>
          <w:p w14:paraId="27846A1B" w14:textId="77777777" w:rsidR="00FB6F9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7846A1C" w14:textId="77777777" w:rsidR="00FB6F91" w:rsidRDefault="0000000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27846A1D" w14:textId="77777777" w:rsidR="00FB6F91" w:rsidRDefault="00FB6F91"/>
        </w:tc>
      </w:tr>
      <w:tr w:rsidR="00FB6F91" w:rsidRPr="00E50063" w14:paraId="27846A20" w14:textId="77777777" w:rsidTr="00A91D2D">
        <w:trPr>
          <w:trHeight w:val="144"/>
          <w:tblCellSpacing w:w="0" w:type="dxa"/>
        </w:trPr>
        <w:tc>
          <w:tcPr>
            <w:tcW w:w="0" w:type="auto"/>
            <w:gridSpan w:val="6"/>
            <w:tcMar>
              <w:top w:w="50" w:type="dxa"/>
              <w:left w:w="100" w:type="dxa"/>
            </w:tcMar>
            <w:vAlign w:val="center"/>
          </w:tcPr>
          <w:p w14:paraId="27846A1F" w14:textId="77777777" w:rsidR="00FB6F91" w:rsidRPr="00420D2B" w:rsidRDefault="00000000">
            <w:pPr>
              <w:spacing w:after="0"/>
              <w:ind w:left="135"/>
              <w:rPr>
                <w:lang w:val="ru-RU"/>
              </w:rPr>
            </w:pPr>
            <w:r w:rsidRPr="00420D2B">
              <w:rPr>
                <w:rFonts w:ascii="Times New Roman" w:hAnsi="Times New Roman"/>
                <w:b/>
                <w:color w:val="000000"/>
                <w:sz w:val="24"/>
                <w:lang w:val="ru-RU"/>
              </w:rPr>
              <w:t>Раздел 3.</w:t>
            </w:r>
            <w:r w:rsidRPr="00420D2B">
              <w:rPr>
                <w:rFonts w:ascii="Times New Roman" w:hAnsi="Times New Roman"/>
                <w:color w:val="000000"/>
                <w:sz w:val="24"/>
                <w:lang w:val="ru-RU"/>
              </w:rPr>
              <w:t xml:space="preserve"> </w:t>
            </w:r>
            <w:r w:rsidRPr="00420D2B">
              <w:rPr>
                <w:rFonts w:ascii="Times New Roman" w:hAnsi="Times New Roman"/>
                <w:b/>
                <w:color w:val="000000"/>
                <w:sz w:val="24"/>
                <w:lang w:val="ru-RU"/>
              </w:rPr>
              <w:t>Земля - планета Солнечной системы</w:t>
            </w:r>
          </w:p>
        </w:tc>
      </w:tr>
      <w:tr w:rsidR="00FB6F91" w:rsidRPr="00E50063" w14:paraId="27846A27" w14:textId="77777777" w:rsidTr="00A91D2D">
        <w:trPr>
          <w:trHeight w:val="144"/>
          <w:tblCellSpacing w:w="0" w:type="dxa"/>
        </w:trPr>
        <w:tc>
          <w:tcPr>
            <w:tcW w:w="520" w:type="dxa"/>
            <w:tcMar>
              <w:top w:w="50" w:type="dxa"/>
              <w:left w:w="100" w:type="dxa"/>
            </w:tcMar>
            <w:vAlign w:val="center"/>
          </w:tcPr>
          <w:p w14:paraId="27846A21" w14:textId="77777777" w:rsidR="00FB6F91"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27846A22" w14:textId="77777777" w:rsidR="00FB6F91" w:rsidRDefault="00000000">
            <w:pPr>
              <w:spacing w:after="0"/>
              <w:ind w:left="135"/>
            </w:pPr>
            <w:proofErr w:type="spellStart"/>
            <w:r>
              <w:rPr>
                <w:rFonts w:ascii="Times New Roman" w:hAnsi="Times New Roman"/>
                <w:color w:val="000000"/>
                <w:sz w:val="24"/>
              </w:rPr>
              <w:t>Земля</w:t>
            </w:r>
            <w:proofErr w:type="spellEnd"/>
            <w:r>
              <w:rPr>
                <w:rFonts w:ascii="Times New Roman" w:hAnsi="Times New Roman"/>
                <w:color w:val="000000"/>
                <w:sz w:val="24"/>
              </w:rPr>
              <w:t xml:space="preserve"> - </w:t>
            </w:r>
            <w:proofErr w:type="spellStart"/>
            <w:r>
              <w:rPr>
                <w:rFonts w:ascii="Times New Roman" w:hAnsi="Times New Roman"/>
                <w:color w:val="000000"/>
                <w:sz w:val="24"/>
              </w:rPr>
              <w:t>планета</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Солнечной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11" w:type="dxa"/>
            <w:tcMar>
              <w:top w:w="50" w:type="dxa"/>
              <w:left w:w="100" w:type="dxa"/>
            </w:tcMar>
            <w:vAlign w:val="center"/>
          </w:tcPr>
          <w:p w14:paraId="27846A23" w14:textId="77777777" w:rsidR="00FB6F91" w:rsidRDefault="0000000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27846A24" w14:textId="77777777" w:rsidR="00FB6F91" w:rsidRDefault="00FB6F91">
            <w:pPr>
              <w:spacing w:after="0"/>
              <w:ind w:left="135"/>
              <w:jc w:val="center"/>
            </w:pPr>
          </w:p>
        </w:tc>
        <w:tc>
          <w:tcPr>
            <w:tcW w:w="1823" w:type="dxa"/>
            <w:tcMar>
              <w:top w:w="50" w:type="dxa"/>
              <w:left w:w="100" w:type="dxa"/>
            </w:tcMar>
            <w:vAlign w:val="center"/>
          </w:tcPr>
          <w:p w14:paraId="27846A25" w14:textId="77777777" w:rsidR="00FB6F91" w:rsidRDefault="00000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7846A26"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413</w:t>
              </w:r>
              <w:r>
                <w:rPr>
                  <w:rFonts w:ascii="Times New Roman" w:hAnsi="Times New Roman"/>
                  <w:color w:val="0000FF"/>
                  <w:u w:val="single"/>
                </w:rPr>
                <w:t>b</w:t>
              </w:r>
              <w:r w:rsidRPr="00420D2B">
                <w:rPr>
                  <w:rFonts w:ascii="Times New Roman" w:hAnsi="Times New Roman"/>
                  <w:color w:val="0000FF"/>
                  <w:u w:val="single"/>
                  <w:lang w:val="ru-RU"/>
                </w:rPr>
                <w:t>38</w:t>
              </w:r>
            </w:hyperlink>
          </w:p>
        </w:tc>
      </w:tr>
      <w:tr w:rsidR="00FB6F91" w14:paraId="27846A2B" w14:textId="77777777" w:rsidTr="00A91D2D">
        <w:trPr>
          <w:trHeight w:val="144"/>
          <w:tblCellSpacing w:w="0" w:type="dxa"/>
        </w:trPr>
        <w:tc>
          <w:tcPr>
            <w:tcW w:w="0" w:type="auto"/>
            <w:gridSpan w:val="2"/>
            <w:tcMar>
              <w:top w:w="50" w:type="dxa"/>
              <w:left w:w="100" w:type="dxa"/>
            </w:tcMar>
            <w:vAlign w:val="center"/>
          </w:tcPr>
          <w:p w14:paraId="27846A28" w14:textId="77777777" w:rsidR="00FB6F9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7846A29" w14:textId="77777777" w:rsidR="00FB6F91"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7846A2A" w14:textId="77777777" w:rsidR="00FB6F91" w:rsidRDefault="00FB6F91"/>
        </w:tc>
      </w:tr>
      <w:tr w:rsidR="00FB6F91" w14:paraId="27846A2D" w14:textId="77777777" w:rsidTr="00A91D2D">
        <w:trPr>
          <w:trHeight w:val="144"/>
          <w:tblCellSpacing w:w="0" w:type="dxa"/>
        </w:trPr>
        <w:tc>
          <w:tcPr>
            <w:tcW w:w="0" w:type="auto"/>
            <w:gridSpan w:val="6"/>
            <w:tcMar>
              <w:top w:w="50" w:type="dxa"/>
              <w:left w:w="100" w:type="dxa"/>
            </w:tcMar>
            <w:vAlign w:val="center"/>
          </w:tcPr>
          <w:p w14:paraId="27846A2C" w14:textId="77777777" w:rsidR="00FB6F9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Оболочки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FB6F91" w:rsidRPr="00E50063" w14:paraId="27846A34" w14:textId="77777777" w:rsidTr="00A91D2D">
        <w:trPr>
          <w:trHeight w:val="144"/>
          <w:tblCellSpacing w:w="0" w:type="dxa"/>
        </w:trPr>
        <w:tc>
          <w:tcPr>
            <w:tcW w:w="520" w:type="dxa"/>
            <w:tcMar>
              <w:top w:w="50" w:type="dxa"/>
              <w:left w:w="100" w:type="dxa"/>
            </w:tcMar>
            <w:vAlign w:val="center"/>
          </w:tcPr>
          <w:p w14:paraId="27846A2E" w14:textId="77777777" w:rsidR="00FB6F91"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27846A2F" w14:textId="77777777" w:rsidR="00FB6F91" w:rsidRDefault="00000000">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каменная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14:paraId="27846A30" w14:textId="77777777" w:rsidR="00FB6F91" w:rsidRDefault="0000000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27846A31" w14:textId="77777777" w:rsidR="00FB6F91" w:rsidRDefault="00FB6F91">
            <w:pPr>
              <w:spacing w:after="0"/>
              <w:ind w:left="135"/>
              <w:jc w:val="center"/>
            </w:pPr>
          </w:p>
        </w:tc>
        <w:tc>
          <w:tcPr>
            <w:tcW w:w="1823" w:type="dxa"/>
            <w:tcMar>
              <w:top w:w="50" w:type="dxa"/>
              <w:left w:w="100" w:type="dxa"/>
            </w:tcMar>
            <w:vAlign w:val="center"/>
          </w:tcPr>
          <w:p w14:paraId="27846A32" w14:textId="77777777" w:rsidR="00FB6F91" w:rsidRDefault="00000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7846A33"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413</w:t>
              </w:r>
              <w:r>
                <w:rPr>
                  <w:rFonts w:ascii="Times New Roman" w:hAnsi="Times New Roman"/>
                  <w:color w:val="0000FF"/>
                  <w:u w:val="single"/>
                </w:rPr>
                <w:t>b</w:t>
              </w:r>
              <w:r w:rsidRPr="00420D2B">
                <w:rPr>
                  <w:rFonts w:ascii="Times New Roman" w:hAnsi="Times New Roman"/>
                  <w:color w:val="0000FF"/>
                  <w:u w:val="single"/>
                  <w:lang w:val="ru-RU"/>
                </w:rPr>
                <w:t>38</w:t>
              </w:r>
            </w:hyperlink>
          </w:p>
        </w:tc>
      </w:tr>
      <w:tr w:rsidR="00FB6F91" w14:paraId="27846A38" w14:textId="77777777" w:rsidTr="00A91D2D">
        <w:trPr>
          <w:trHeight w:val="144"/>
          <w:tblCellSpacing w:w="0" w:type="dxa"/>
        </w:trPr>
        <w:tc>
          <w:tcPr>
            <w:tcW w:w="0" w:type="auto"/>
            <w:gridSpan w:val="2"/>
            <w:tcMar>
              <w:top w:w="50" w:type="dxa"/>
              <w:left w:w="100" w:type="dxa"/>
            </w:tcMar>
            <w:vAlign w:val="center"/>
          </w:tcPr>
          <w:p w14:paraId="27846A35" w14:textId="77777777" w:rsidR="00FB6F91" w:rsidRDefault="0000000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7846A36" w14:textId="77777777" w:rsidR="00FB6F91"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7846A37" w14:textId="77777777" w:rsidR="00FB6F91" w:rsidRDefault="00FB6F91"/>
        </w:tc>
      </w:tr>
      <w:tr w:rsidR="00FB6F91" w:rsidRPr="00E50063" w14:paraId="27846A3E" w14:textId="77777777" w:rsidTr="00A91D2D">
        <w:trPr>
          <w:trHeight w:val="144"/>
          <w:tblCellSpacing w:w="0" w:type="dxa"/>
        </w:trPr>
        <w:tc>
          <w:tcPr>
            <w:tcW w:w="0" w:type="auto"/>
            <w:gridSpan w:val="2"/>
            <w:tcMar>
              <w:top w:w="50" w:type="dxa"/>
              <w:left w:w="100" w:type="dxa"/>
            </w:tcMar>
            <w:vAlign w:val="center"/>
          </w:tcPr>
          <w:p w14:paraId="27846A39" w14:textId="77777777" w:rsidR="00FB6F91" w:rsidRDefault="00000000">
            <w:pPr>
              <w:spacing w:after="0"/>
              <w:ind w:left="135"/>
            </w:pPr>
            <w:proofErr w:type="spellStart"/>
            <w:r>
              <w:rPr>
                <w:rFonts w:ascii="Times New Roman" w:hAnsi="Times New Roman"/>
                <w:color w:val="000000"/>
                <w:sz w:val="24"/>
              </w:rPr>
              <w:t>Заключение</w:t>
            </w:r>
            <w:proofErr w:type="spellEnd"/>
          </w:p>
        </w:tc>
        <w:tc>
          <w:tcPr>
            <w:tcW w:w="1589" w:type="dxa"/>
            <w:tcMar>
              <w:top w:w="50" w:type="dxa"/>
              <w:left w:w="100" w:type="dxa"/>
            </w:tcMar>
            <w:vAlign w:val="center"/>
          </w:tcPr>
          <w:p w14:paraId="27846A3A" w14:textId="77777777" w:rsidR="00FB6F91" w:rsidRDefault="0000000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27846A3B" w14:textId="77777777" w:rsidR="00FB6F91" w:rsidRDefault="00FB6F91">
            <w:pPr>
              <w:spacing w:after="0"/>
              <w:ind w:left="135"/>
              <w:jc w:val="center"/>
            </w:pPr>
          </w:p>
        </w:tc>
        <w:tc>
          <w:tcPr>
            <w:tcW w:w="1823" w:type="dxa"/>
            <w:tcMar>
              <w:top w:w="50" w:type="dxa"/>
              <w:left w:w="100" w:type="dxa"/>
            </w:tcMar>
            <w:vAlign w:val="center"/>
          </w:tcPr>
          <w:p w14:paraId="27846A3C" w14:textId="77777777" w:rsidR="00FB6F91" w:rsidRDefault="00000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7846A3D"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413</w:t>
              </w:r>
              <w:r>
                <w:rPr>
                  <w:rFonts w:ascii="Times New Roman" w:hAnsi="Times New Roman"/>
                  <w:color w:val="0000FF"/>
                  <w:u w:val="single"/>
                </w:rPr>
                <w:t>b</w:t>
              </w:r>
              <w:r w:rsidRPr="00420D2B">
                <w:rPr>
                  <w:rFonts w:ascii="Times New Roman" w:hAnsi="Times New Roman"/>
                  <w:color w:val="0000FF"/>
                  <w:u w:val="single"/>
                  <w:lang w:val="ru-RU"/>
                </w:rPr>
                <w:t>38</w:t>
              </w:r>
            </w:hyperlink>
          </w:p>
        </w:tc>
      </w:tr>
      <w:tr w:rsidR="00FB6F91" w:rsidRPr="00E50063" w14:paraId="27846A44" w14:textId="77777777" w:rsidTr="00A91D2D">
        <w:trPr>
          <w:trHeight w:val="144"/>
          <w:tblCellSpacing w:w="0" w:type="dxa"/>
        </w:trPr>
        <w:tc>
          <w:tcPr>
            <w:tcW w:w="0" w:type="auto"/>
            <w:gridSpan w:val="2"/>
            <w:tcMar>
              <w:top w:w="50" w:type="dxa"/>
              <w:left w:w="100" w:type="dxa"/>
            </w:tcMar>
            <w:vAlign w:val="center"/>
          </w:tcPr>
          <w:p w14:paraId="27846A3F" w14:textId="77777777" w:rsidR="00FB6F91" w:rsidRDefault="0000000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89" w:type="dxa"/>
            <w:tcMar>
              <w:top w:w="50" w:type="dxa"/>
              <w:left w:w="100" w:type="dxa"/>
            </w:tcMar>
            <w:vAlign w:val="center"/>
          </w:tcPr>
          <w:p w14:paraId="27846A40" w14:textId="77777777" w:rsidR="00FB6F91" w:rsidRDefault="0000000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27846A41" w14:textId="77777777" w:rsidR="00FB6F91" w:rsidRDefault="0000000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27846A42" w14:textId="77777777" w:rsidR="00FB6F91" w:rsidRDefault="00FB6F91">
            <w:pPr>
              <w:spacing w:after="0"/>
              <w:ind w:left="135"/>
              <w:jc w:val="center"/>
            </w:pPr>
          </w:p>
        </w:tc>
        <w:tc>
          <w:tcPr>
            <w:tcW w:w="2741" w:type="dxa"/>
            <w:tcMar>
              <w:top w:w="50" w:type="dxa"/>
              <w:left w:w="100" w:type="dxa"/>
            </w:tcMar>
            <w:vAlign w:val="center"/>
          </w:tcPr>
          <w:p w14:paraId="27846A43"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413</w:t>
              </w:r>
              <w:r>
                <w:rPr>
                  <w:rFonts w:ascii="Times New Roman" w:hAnsi="Times New Roman"/>
                  <w:color w:val="0000FF"/>
                  <w:u w:val="single"/>
                </w:rPr>
                <w:t>b</w:t>
              </w:r>
              <w:r w:rsidRPr="00420D2B">
                <w:rPr>
                  <w:rFonts w:ascii="Times New Roman" w:hAnsi="Times New Roman"/>
                  <w:color w:val="0000FF"/>
                  <w:u w:val="single"/>
                  <w:lang w:val="ru-RU"/>
                </w:rPr>
                <w:t>38</w:t>
              </w:r>
            </w:hyperlink>
          </w:p>
        </w:tc>
      </w:tr>
      <w:tr w:rsidR="00FB6F91" w14:paraId="27846A4A" w14:textId="77777777" w:rsidTr="00A91D2D">
        <w:trPr>
          <w:trHeight w:val="144"/>
          <w:tblCellSpacing w:w="0" w:type="dxa"/>
        </w:trPr>
        <w:tc>
          <w:tcPr>
            <w:tcW w:w="0" w:type="auto"/>
            <w:gridSpan w:val="2"/>
            <w:tcMar>
              <w:top w:w="50" w:type="dxa"/>
              <w:left w:w="100" w:type="dxa"/>
            </w:tcMar>
            <w:vAlign w:val="center"/>
          </w:tcPr>
          <w:p w14:paraId="27846A45" w14:textId="77777777" w:rsidR="00FB6F91" w:rsidRPr="00420D2B" w:rsidRDefault="00000000">
            <w:pPr>
              <w:spacing w:after="0"/>
              <w:ind w:left="135"/>
              <w:rPr>
                <w:lang w:val="ru-RU"/>
              </w:rPr>
            </w:pPr>
            <w:r w:rsidRPr="00420D2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7846A46" w14:textId="77777777" w:rsidR="00FB6F91" w:rsidRDefault="00000000">
            <w:pPr>
              <w:spacing w:after="0"/>
              <w:ind w:left="135"/>
              <w:jc w:val="center"/>
            </w:pPr>
            <w:r w:rsidRPr="00420D2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27846A47" w14:textId="77777777" w:rsidR="00FB6F91" w:rsidRDefault="0000000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27846A48" w14:textId="77777777" w:rsidR="00FB6F91" w:rsidRDefault="00000000">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14:paraId="27846A49" w14:textId="77777777" w:rsidR="00FB6F91" w:rsidRDefault="00FB6F91"/>
        </w:tc>
      </w:tr>
    </w:tbl>
    <w:p w14:paraId="27846A4B" w14:textId="77777777" w:rsidR="00FB6F91" w:rsidRDefault="00FB6F91">
      <w:pPr>
        <w:sectPr w:rsidR="00FB6F91">
          <w:pgSz w:w="16383" w:h="11906" w:orient="landscape"/>
          <w:pgMar w:top="1134" w:right="850" w:bottom="1134" w:left="1701" w:header="720" w:footer="720" w:gutter="0"/>
          <w:cols w:space="720"/>
        </w:sectPr>
      </w:pPr>
    </w:p>
    <w:p w14:paraId="27846A4C" w14:textId="77777777" w:rsidR="00FB6F91" w:rsidRDefault="00000000">
      <w:pPr>
        <w:spacing w:after="0"/>
        <w:ind w:left="120"/>
      </w:pPr>
      <w:r>
        <w:rPr>
          <w:rFonts w:ascii="Times New Roman" w:hAnsi="Times New Roman"/>
          <w:b/>
          <w:color w:val="000000"/>
          <w:sz w:val="28"/>
        </w:rPr>
        <w:lastRenderedPageBreak/>
        <w:t xml:space="preserve"> 6 КЛАСС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4425"/>
        <w:gridCol w:w="1640"/>
        <w:gridCol w:w="1861"/>
        <w:gridCol w:w="1930"/>
        <w:gridCol w:w="2837"/>
      </w:tblGrid>
      <w:tr w:rsidR="00FB6F91" w14:paraId="27846A54" w14:textId="77777777" w:rsidTr="00A91D2D">
        <w:trPr>
          <w:trHeight w:val="144"/>
          <w:tblCellSpacing w:w="0" w:type="dxa"/>
        </w:trPr>
        <w:tc>
          <w:tcPr>
            <w:tcW w:w="538" w:type="dxa"/>
            <w:vMerge w:val="restart"/>
            <w:tcMar>
              <w:top w:w="50" w:type="dxa"/>
              <w:left w:w="100" w:type="dxa"/>
            </w:tcMar>
            <w:vAlign w:val="center"/>
          </w:tcPr>
          <w:p w14:paraId="27846A4D" w14:textId="77777777" w:rsidR="00FB6F91" w:rsidRDefault="00000000">
            <w:pPr>
              <w:spacing w:after="0"/>
              <w:ind w:left="135"/>
            </w:pPr>
            <w:r>
              <w:rPr>
                <w:rFonts w:ascii="Times New Roman" w:hAnsi="Times New Roman"/>
                <w:b/>
                <w:color w:val="000000"/>
                <w:sz w:val="24"/>
              </w:rPr>
              <w:t xml:space="preserve">№ п/п </w:t>
            </w:r>
          </w:p>
          <w:p w14:paraId="27846A4E" w14:textId="77777777" w:rsidR="00FB6F91" w:rsidRDefault="00FB6F91">
            <w:pPr>
              <w:spacing w:after="0"/>
              <w:ind w:left="135"/>
            </w:pPr>
          </w:p>
        </w:tc>
        <w:tc>
          <w:tcPr>
            <w:tcW w:w="2288" w:type="dxa"/>
            <w:vMerge w:val="restart"/>
            <w:tcMar>
              <w:top w:w="50" w:type="dxa"/>
              <w:left w:w="100" w:type="dxa"/>
            </w:tcMar>
            <w:vAlign w:val="center"/>
          </w:tcPr>
          <w:p w14:paraId="27846A4F" w14:textId="77777777" w:rsidR="00FB6F91"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7846A50" w14:textId="77777777" w:rsidR="00FB6F91" w:rsidRDefault="00FB6F91">
            <w:pPr>
              <w:spacing w:after="0"/>
              <w:ind w:left="135"/>
            </w:pPr>
          </w:p>
        </w:tc>
        <w:tc>
          <w:tcPr>
            <w:tcW w:w="0" w:type="auto"/>
            <w:gridSpan w:val="3"/>
            <w:tcMar>
              <w:top w:w="50" w:type="dxa"/>
              <w:left w:w="100" w:type="dxa"/>
            </w:tcMar>
            <w:vAlign w:val="center"/>
          </w:tcPr>
          <w:p w14:paraId="27846A51" w14:textId="77777777" w:rsidR="00FB6F91"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14:paraId="27846A52" w14:textId="77777777" w:rsidR="00FB6F91"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7846A53" w14:textId="77777777" w:rsidR="00FB6F91" w:rsidRDefault="00FB6F91">
            <w:pPr>
              <w:spacing w:after="0"/>
              <w:ind w:left="135"/>
            </w:pPr>
          </w:p>
        </w:tc>
      </w:tr>
      <w:tr w:rsidR="00FB6F91" w14:paraId="27846A5E" w14:textId="77777777" w:rsidTr="00A91D2D">
        <w:trPr>
          <w:trHeight w:val="144"/>
          <w:tblCellSpacing w:w="0" w:type="dxa"/>
        </w:trPr>
        <w:tc>
          <w:tcPr>
            <w:tcW w:w="0" w:type="auto"/>
            <w:vMerge/>
            <w:tcMar>
              <w:top w:w="50" w:type="dxa"/>
              <w:left w:w="100" w:type="dxa"/>
            </w:tcMar>
          </w:tcPr>
          <w:p w14:paraId="27846A55" w14:textId="77777777" w:rsidR="00FB6F91" w:rsidRDefault="00FB6F91"/>
        </w:tc>
        <w:tc>
          <w:tcPr>
            <w:tcW w:w="0" w:type="auto"/>
            <w:vMerge/>
            <w:tcMar>
              <w:top w:w="50" w:type="dxa"/>
              <w:left w:w="100" w:type="dxa"/>
            </w:tcMar>
          </w:tcPr>
          <w:p w14:paraId="27846A56" w14:textId="77777777" w:rsidR="00FB6F91" w:rsidRDefault="00FB6F91"/>
        </w:tc>
        <w:tc>
          <w:tcPr>
            <w:tcW w:w="1045" w:type="dxa"/>
            <w:tcMar>
              <w:top w:w="50" w:type="dxa"/>
              <w:left w:w="100" w:type="dxa"/>
            </w:tcMar>
            <w:vAlign w:val="center"/>
          </w:tcPr>
          <w:p w14:paraId="27846A57" w14:textId="77777777" w:rsidR="00FB6F91"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7846A58" w14:textId="77777777" w:rsidR="00FB6F91" w:rsidRDefault="00FB6F91">
            <w:pPr>
              <w:spacing w:after="0"/>
              <w:ind w:left="135"/>
            </w:pPr>
          </w:p>
        </w:tc>
        <w:tc>
          <w:tcPr>
            <w:tcW w:w="1778" w:type="dxa"/>
            <w:tcMar>
              <w:top w:w="50" w:type="dxa"/>
              <w:left w:w="100" w:type="dxa"/>
            </w:tcMar>
            <w:vAlign w:val="center"/>
          </w:tcPr>
          <w:p w14:paraId="27846A59" w14:textId="77777777" w:rsidR="00FB6F91"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7846A5A" w14:textId="77777777" w:rsidR="00FB6F91" w:rsidRDefault="00FB6F91">
            <w:pPr>
              <w:spacing w:after="0"/>
              <w:ind w:left="135"/>
            </w:pPr>
          </w:p>
        </w:tc>
        <w:tc>
          <w:tcPr>
            <w:tcW w:w="1860" w:type="dxa"/>
            <w:tcMar>
              <w:top w:w="50" w:type="dxa"/>
              <w:left w:w="100" w:type="dxa"/>
            </w:tcMar>
            <w:vAlign w:val="center"/>
          </w:tcPr>
          <w:p w14:paraId="27846A5B" w14:textId="77777777" w:rsidR="00FB6F91"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7846A5C" w14:textId="77777777" w:rsidR="00FB6F91" w:rsidRDefault="00FB6F91">
            <w:pPr>
              <w:spacing w:after="0"/>
              <w:ind w:left="135"/>
            </w:pPr>
          </w:p>
        </w:tc>
        <w:tc>
          <w:tcPr>
            <w:tcW w:w="0" w:type="auto"/>
            <w:vMerge/>
            <w:tcMar>
              <w:top w:w="50" w:type="dxa"/>
              <w:left w:w="100" w:type="dxa"/>
            </w:tcMar>
          </w:tcPr>
          <w:p w14:paraId="27846A5D" w14:textId="77777777" w:rsidR="00FB6F91" w:rsidRDefault="00FB6F91"/>
        </w:tc>
      </w:tr>
      <w:tr w:rsidR="00FB6F91" w14:paraId="27846A60" w14:textId="77777777" w:rsidTr="00A91D2D">
        <w:trPr>
          <w:trHeight w:val="144"/>
          <w:tblCellSpacing w:w="0" w:type="dxa"/>
        </w:trPr>
        <w:tc>
          <w:tcPr>
            <w:tcW w:w="0" w:type="auto"/>
            <w:gridSpan w:val="6"/>
            <w:tcMar>
              <w:top w:w="50" w:type="dxa"/>
              <w:left w:w="100" w:type="dxa"/>
            </w:tcMar>
            <w:vAlign w:val="center"/>
          </w:tcPr>
          <w:p w14:paraId="27846A5F" w14:textId="77777777" w:rsidR="00FB6F9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Оболочки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FB6F91" w:rsidRPr="00E50063" w14:paraId="27846A67" w14:textId="77777777" w:rsidTr="00A91D2D">
        <w:trPr>
          <w:trHeight w:val="144"/>
          <w:tblCellSpacing w:w="0" w:type="dxa"/>
        </w:trPr>
        <w:tc>
          <w:tcPr>
            <w:tcW w:w="538" w:type="dxa"/>
            <w:tcMar>
              <w:top w:w="50" w:type="dxa"/>
              <w:left w:w="100" w:type="dxa"/>
            </w:tcMar>
            <w:vAlign w:val="center"/>
          </w:tcPr>
          <w:p w14:paraId="27846A61" w14:textId="77777777" w:rsidR="00FB6F91" w:rsidRDefault="00000000">
            <w:pPr>
              <w:spacing w:after="0"/>
            </w:pPr>
            <w:r>
              <w:rPr>
                <w:rFonts w:ascii="Times New Roman" w:hAnsi="Times New Roman"/>
                <w:color w:val="000000"/>
                <w:sz w:val="24"/>
              </w:rPr>
              <w:t>1.1</w:t>
            </w:r>
          </w:p>
        </w:tc>
        <w:tc>
          <w:tcPr>
            <w:tcW w:w="2288" w:type="dxa"/>
            <w:tcMar>
              <w:top w:w="50" w:type="dxa"/>
              <w:left w:w="100" w:type="dxa"/>
            </w:tcMar>
            <w:vAlign w:val="center"/>
          </w:tcPr>
          <w:p w14:paraId="27846A62" w14:textId="77777777" w:rsidR="00FB6F91" w:rsidRDefault="00000000">
            <w:pPr>
              <w:spacing w:after="0"/>
              <w:ind w:left="135"/>
            </w:pPr>
            <w:proofErr w:type="spellStart"/>
            <w:r>
              <w:rPr>
                <w:rFonts w:ascii="Times New Roman" w:hAnsi="Times New Roman"/>
                <w:color w:val="000000"/>
                <w:sz w:val="24"/>
              </w:rPr>
              <w:t>Гидросфера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45" w:type="dxa"/>
            <w:tcMar>
              <w:top w:w="50" w:type="dxa"/>
              <w:left w:w="100" w:type="dxa"/>
            </w:tcMar>
            <w:vAlign w:val="center"/>
          </w:tcPr>
          <w:p w14:paraId="27846A63" w14:textId="77777777" w:rsidR="00FB6F91" w:rsidRDefault="00000000">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14:paraId="27846A64" w14:textId="77777777" w:rsidR="00FB6F91" w:rsidRDefault="00FB6F91">
            <w:pPr>
              <w:spacing w:after="0"/>
              <w:ind w:left="135"/>
              <w:jc w:val="center"/>
            </w:pPr>
          </w:p>
        </w:tc>
        <w:tc>
          <w:tcPr>
            <w:tcW w:w="1860" w:type="dxa"/>
            <w:tcMar>
              <w:top w:w="50" w:type="dxa"/>
              <w:left w:w="100" w:type="dxa"/>
            </w:tcMar>
            <w:vAlign w:val="center"/>
          </w:tcPr>
          <w:p w14:paraId="27846A65" w14:textId="77777777" w:rsidR="00FB6F91" w:rsidRDefault="00000000">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14:paraId="27846A66"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414</w:t>
              </w:r>
              <w:r>
                <w:rPr>
                  <w:rFonts w:ascii="Times New Roman" w:hAnsi="Times New Roman"/>
                  <w:color w:val="0000FF"/>
                  <w:u w:val="single"/>
                </w:rPr>
                <w:t>f</w:t>
              </w:r>
              <w:r w:rsidRPr="00420D2B">
                <w:rPr>
                  <w:rFonts w:ascii="Times New Roman" w:hAnsi="Times New Roman"/>
                  <w:color w:val="0000FF"/>
                  <w:u w:val="single"/>
                  <w:lang w:val="ru-RU"/>
                </w:rPr>
                <w:t>38</w:t>
              </w:r>
            </w:hyperlink>
          </w:p>
        </w:tc>
      </w:tr>
      <w:tr w:rsidR="00FB6F91" w:rsidRPr="00E50063" w14:paraId="27846A6E" w14:textId="77777777" w:rsidTr="00A91D2D">
        <w:trPr>
          <w:trHeight w:val="144"/>
          <w:tblCellSpacing w:w="0" w:type="dxa"/>
        </w:trPr>
        <w:tc>
          <w:tcPr>
            <w:tcW w:w="538" w:type="dxa"/>
            <w:tcMar>
              <w:top w:w="50" w:type="dxa"/>
              <w:left w:w="100" w:type="dxa"/>
            </w:tcMar>
            <w:vAlign w:val="center"/>
          </w:tcPr>
          <w:p w14:paraId="27846A68" w14:textId="77777777" w:rsidR="00FB6F91" w:rsidRDefault="00000000">
            <w:pPr>
              <w:spacing w:after="0"/>
            </w:pPr>
            <w:r>
              <w:rPr>
                <w:rFonts w:ascii="Times New Roman" w:hAnsi="Times New Roman"/>
                <w:color w:val="000000"/>
                <w:sz w:val="24"/>
              </w:rPr>
              <w:t>1.2</w:t>
            </w:r>
          </w:p>
        </w:tc>
        <w:tc>
          <w:tcPr>
            <w:tcW w:w="2288" w:type="dxa"/>
            <w:tcMar>
              <w:top w:w="50" w:type="dxa"/>
              <w:left w:w="100" w:type="dxa"/>
            </w:tcMar>
            <w:vAlign w:val="center"/>
          </w:tcPr>
          <w:p w14:paraId="27846A69" w14:textId="77777777" w:rsidR="00FB6F91" w:rsidRDefault="00000000">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воздушная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
        </w:tc>
        <w:tc>
          <w:tcPr>
            <w:tcW w:w="1045" w:type="dxa"/>
            <w:tcMar>
              <w:top w:w="50" w:type="dxa"/>
              <w:left w:w="100" w:type="dxa"/>
            </w:tcMar>
            <w:vAlign w:val="center"/>
          </w:tcPr>
          <w:p w14:paraId="27846A6A" w14:textId="77777777" w:rsidR="00FB6F91" w:rsidRDefault="00000000">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14:paraId="27846A6B" w14:textId="77777777" w:rsidR="00FB6F91" w:rsidRDefault="00FB6F91">
            <w:pPr>
              <w:spacing w:after="0"/>
              <w:ind w:left="135"/>
              <w:jc w:val="center"/>
            </w:pPr>
          </w:p>
        </w:tc>
        <w:tc>
          <w:tcPr>
            <w:tcW w:w="1860" w:type="dxa"/>
            <w:tcMar>
              <w:top w:w="50" w:type="dxa"/>
              <w:left w:w="100" w:type="dxa"/>
            </w:tcMar>
            <w:vAlign w:val="center"/>
          </w:tcPr>
          <w:p w14:paraId="27846A6C" w14:textId="77777777" w:rsidR="00FB6F91" w:rsidRDefault="00000000">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27846A6D"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414</w:t>
              </w:r>
              <w:r>
                <w:rPr>
                  <w:rFonts w:ascii="Times New Roman" w:hAnsi="Times New Roman"/>
                  <w:color w:val="0000FF"/>
                  <w:u w:val="single"/>
                </w:rPr>
                <w:t>f</w:t>
              </w:r>
              <w:r w:rsidRPr="00420D2B">
                <w:rPr>
                  <w:rFonts w:ascii="Times New Roman" w:hAnsi="Times New Roman"/>
                  <w:color w:val="0000FF"/>
                  <w:u w:val="single"/>
                  <w:lang w:val="ru-RU"/>
                </w:rPr>
                <w:t>38</w:t>
              </w:r>
            </w:hyperlink>
          </w:p>
        </w:tc>
      </w:tr>
      <w:tr w:rsidR="00FB6F91" w:rsidRPr="00E50063" w14:paraId="27846A75" w14:textId="77777777" w:rsidTr="00A91D2D">
        <w:trPr>
          <w:trHeight w:val="144"/>
          <w:tblCellSpacing w:w="0" w:type="dxa"/>
        </w:trPr>
        <w:tc>
          <w:tcPr>
            <w:tcW w:w="538" w:type="dxa"/>
            <w:tcMar>
              <w:top w:w="50" w:type="dxa"/>
              <w:left w:w="100" w:type="dxa"/>
            </w:tcMar>
            <w:vAlign w:val="center"/>
          </w:tcPr>
          <w:p w14:paraId="27846A6F" w14:textId="77777777" w:rsidR="00FB6F91" w:rsidRDefault="00000000">
            <w:pPr>
              <w:spacing w:after="0"/>
            </w:pPr>
            <w:r>
              <w:rPr>
                <w:rFonts w:ascii="Times New Roman" w:hAnsi="Times New Roman"/>
                <w:color w:val="000000"/>
                <w:sz w:val="24"/>
              </w:rPr>
              <w:t>1.3</w:t>
            </w:r>
          </w:p>
        </w:tc>
        <w:tc>
          <w:tcPr>
            <w:tcW w:w="2288" w:type="dxa"/>
            <w:tcMar>
              <w:top w:w="50" w:type="dxa"/>
              <w:left w:w="100" w:type="dxa"/>
            </w:tcMar>
            <w:vAlign w:val="center"/>
          </w:tcPr>
          <w:p w14:paraId="27846A70" w14:textId="77777777" w:rsidR="00FB6F91" w:rsidRDefault="00000000">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1045" w:type="dxa"/>
            <w:tcMar>
              <w:top w:w="50" w:type="dxa"/>
              <w:left w:w="100" w:type="dxa"/>
            </w:tcMar>
            <w:vAlign w:val="center"/>
          </w:tcPr>
          <w:p w14:paraId="27846A71" w14:textId="77777777" w:rsidR="00FB6F91" w:rsidRDefault="00000000">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27846A72" w14:textId="77777777" w:rsidR="00FB6F91" w:rsidRDefault="00FB6F91">
            <w:pPr>
              <w:spacing w:after="0"/>
              <w:ind w:left="135"/>
              <w:jc w:val="center"/>
            </w:pPr>
          </w:p>
        </w:tc>
        <w:tc>
          <w:tcPr>
            <w:tcW w:w="1860" w:type="dxa"/>
            <w:tcMar>
              <w:top w:w="50" w:type="dxa"/>
              <w:left w:w="100" w:type="dxa"/>
            </w:tcMar>
            <w:vAlign w:val="center"/>
          </w:tcPr>
          <w:p w14:paraId="27846A73" w14:textId="77777777" w:rsidR="00FB6F91" w:rsidRDefault="00000000">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27846A74"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414</w:t>
              </w:r>
              <w:r>
                <w:rPr>
                  <w:rFonts w:ascii="Times New Roman" w:hAnsi="Times New Roman"/>
                  <w:color w:val="0000FF"/>
                  <w:u w:val="single"/>
                </w:rPr>
                <w:t>f</w:t>
              </w:r>
              <w:r w:rsidRPr="00420D2B">
                <w:rPr>
                  <w:rFonts w:ascii="Times New Roman" w:hAnsi="Times New Roman"/>
                  <w:color w:val="0000FF"/>
                  <w:u w:val="single"/>
                  <w:lang w:val="ru-RU"/>
                </w:rPr>
                <w:t>38</w:t>
              </w:r>
            </w:hyperlink>
          </w:p>
        </w:tc>
      </w:tr>
      <w:tr w:rsidR="00FB6F91" w14:paraId="27846A79" w14:textId="77777777" w:rsidTr="00A91D2D">
        <w:trPr>
          <w:trHeight w:val="144"/>
          <w:tblCellSpacing w:w="0" w:type="dxa"/>
        </w:trPr>
        <w:tc>
          <w:tcPr>
            <w:tcW w:w="0" w:type="auto"/>
            <w:gridSpan w:val="2"/>
            <w:tcMar>
              <w:top w:w="50" w:type="dxa"/>
              <w:left w:w="100" w:type="dxa"/>
            </w:tcMar>
            <w:vAlign w:val="center"/>
          </w:tcPr>
          <w:p w14:paraId="27846A76" w14:textId="77777777" w:rsidR="00FB6F9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14:paraId="27846A77" w14:textId="77777777" w:rsidR="00FB6F91" w:rsidRDefault="00000000">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27846A78" w14:textId="77777777" w:rsidR="00FB6F91" w:rsidRDefault="00FB6F91"/>
        </w:tc>
      </w:tr>
      <w:tr w:rsidR="00FB6F91" w:rsidRPr="00E50063" w14:paraId="27846A7F" w14:textId="77777777" w:rsidTr="00A91D2D">
        <w:trPr>
          <w:trHeight w:val="144"/>
          <w:tblCellSpacing w:w="0" w:type="dxa"/>
        </w:trPr>
        <w:tc>
          <w:tcPr>
            <w:tcW w:w="0" w:type="auto"/>
            <w:gridSpan w:val="2"/>
            <w:tcMar>
              <w:top w:w="50" w:type="dxa"/>
              <w:left w:w="100" w:type="dxa"/>
            </w:tcMar>
            <w:vAlign w:val="center"/>
          </w:tcPr>
          <w:p w14:paraId="27846A7A" w14:textId="77777777" w:rsidR="00FB6F91" w:rsidRDefault="00000000">
            <w:pPr>
              <w:spacing w:after="0"/>
              <w:ind w:left="135"/>
            </w:pPr>
            <w:proofErr w:type="spellStart"/>
            <w:r>
              <w:rPr>
                <w:rFonts w:ascii="Times New Roman" w:hAnsi="Times New Roman"/>
                <w:color w:val="000000"/>
                <w:sz w:val="24"/>
              </w:rPr>
              <w:t>Заключение</w:t>
            </w:r>
            <w:proofErr w:type="spellEnd"/>
            <w:r>
              <w:rPr>
                <w:rFonts w:ascii="Times New Roman" w:hAnsi="Times New Roman"/>
                <w:color w:val="000000"/>
                <w:sz w:val="24"/>
              </w:rPr>
              <w:t>. Природно-</w:t>
            </w:r>
            <w:proofErr w:type="spellStart"/>
            <w:r>
              <w:rPr>
                <w:rFonts w:ascii="Times New Roman" w:hAnsi="Times New Roman"/>
                <w:color w:val="000000"/>
                <w:sz w:val="24"/>
              </w:rPr>
              <w:t>территориальные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c>
          <w:tcPr>
            <w:tcW w:w="1642" w:type="dxa"/>
            <w:tcMar>
              <w:top w:w="50" w:type="dxa"/>
              <w:left w:w="100" w:type="dxa"/>
            </w:tcMar>
            <w:vAlign w:val="center"/>
          </w:tcPr>
          <w:p w14:paraId="27846A7B" w14:textId="77777777" w:rsidR="00FB6F91" w:rsidRDefault="00000000">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27846A7C" w14:textId="77777777" w:rsidR="00FB6F91" w:rsidRDefault="00FB6F91">
            <w:pPr>
              <w:spacing w:after="0"/>
              <w:ind w:left="135"/>
              <w:jc w:val="center"/>
            </w:pPr>
          </w:p>
        </w:tc>
        <w:tc>
          <w:tcPr>
            <w:tcW w:w="1860" w:type="dxa"/>
            <w:tcMar>
              <w:top w:w="50" w:type="dxa"/>
              <w:left w:w="100" w:type="dxa"/>
            </w:tcMar>
            <w:vAlign w:val="center"/>
          </w:tcPr>
          <w:p w14:paraId="27846A7D" w14:textId="77777777" w:rsidR="00FB6F91" w:rsidRDefault="00000000">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27846A7E"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414</w:t>
              </w:r>
              <w:r>
                <w:rPr>
                  <w:rFonts w:ascii="Times New Roman" w:hAnsi="Times New Roman"/>
                  <w:color w:val="0000FF"/>
                  <w:u w:val="single"/>
                </w:rPr>
                <w:t>f</w:t>
              </w:r>
              <w:r w:rsidRPr="00420D2B">
                <w:rPr>
                  <w:rFonts w:ascii="Times New Roman" w:hAnsi="Times New Roman"/>
                  <w:color w:val="0000FF"/>
                  <w:u w:val="single"/>
                  <w:lang w:val="ru-RU"/>
                </w:rPr>
                <w:t>38</w:t>
              </w:r>
            </w:hyperlink>
          </w:p>
        </w:tc>
      </w:tr>
      <w:tr w:rsidR="00FB6F91" w:rsidRPr="00E50063" w14:paraId="27846A85" w14:textId="77777777" w:rsidTr="00A91D2D">
        <w:trPr>
          <w:trHeight w:val="144"/>
          <w:tblCellSpacing w:w="0" w:type="dxa"/>
        </w:trPr>
        <w:tc>
          <w:tcPr>
            <w:tcW w:w="0" w:type="auto"/>
            <w:gridSpan w:val="2"/>
            <w:tcMar>
              <w:top w:w="50" w:type="dxa"/>
              <w:left w:w="100" w:type="dxa"/>
            </w:tcMar>
            <w:vAlign w:val="center"/>
          </w:tcPr>
          <w:p w14:paraId="27846A80" w14:textId="77777777" w:rsidR="00FB6F91" w:rsidRDefault="0000000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42" w:type="dxa"/>
            <w:tcMar>
              <w:top w:w="50" w:type="dxa"/>
              <w:left w:w="100" w:type="dxa"/>
            </w:tcMar>
            <w:vAlign w:val="center"/>
          </w:tcPr>
          <w:p w14:paraId="27846A81" w14:textId="77777777" w:rsidR="00FB6F91" w:rsidRDefault="00000000">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27846A82" w14:textId="77777777" w:rsidR="00FB6F91" w:rsidRDefault="00000000">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27846A83" w14:textId="77777777" w:rsidR="00FB6F91" w:rsidRDefault="00FB6F91">
            <w:pPr>
              <w:spacing w:after="0"/>
              <w:ind w:left="135"/>
              <w:jc w:val="center"/>
            </w:pPr>
          </w:p>
        </w:tc>
        <w:tc>
          <w:tcPr>
            <w:tcW w:w="2837" w:type="dxa"/>
            <w:tcMar>
              <w:top w:w="50" w:type="dxa"/>
              <w:left w:w="100" w:type="dxa"/>
            </w:tcMar>
            <w:vAlign w:val="center"/>
          </w:tcPr>
          <w:p w14:paraId="27846A84"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414</w:t>
              </w:r>
              <w:r>
                <w:rPr>
                  <w:rFonts w:ascii="Times New Roman" w:hAnsi="Times New Roman"/>
                  <w:color w:val="0000FF"/>
                  <w:u w:val="single"/>
                </w:rPr>
                <w:t>f</w:t>
              </w:r>
              <w:r w:rsidRPr="00420D2B">
                <w:rPr>
                  <w:rFonts w:ascii="Times New Roman" w:hAnsi="Times New Roman"/>
                  <w:color w:val="0000FF"/>
                  <w:u w:val="single"/>
                  <w:lang w:val="ru-RU"/>
                </w:rPr>
                <w:t>38</w:t>
              </w:r>
            </w:hyperlink>
          </w:p>
        </w:tc>
      </w:tr>
      <w:tr w:rsidR="00FB6F91" w14:paraId="27846A8B" w14:textId="77777777" w:rsidTr="00A91D2D">
        <w:trPr>
          <w:trHeight w:val="144"/>
          <w:tblCellSpacing w:w="0" w:type="dxa"/>
        </w:trPr>
        <w:tc>
          <w:tcPr>
            <w:tcW w:w="0" w:type="auto"/>
            <w:gridSpan w:val="2"/>
            <w:tcMar>
              <w:top w:w="50" w:type="dxa"/>
              <w:left w:w="100" w:type="dxa"/>
            </w:tcMar>
            <w:vAlign w:val="center"/>
          </w:tcPr>
          <w:p w14:paraId="27846A86" w14:textId="77777777" w:rsidR="00FB6F91" w:rsidRPr="00420D2B" w:rsidRDefault="00000000">
            <w:pPr>
              <w:spacing w:after="0"/>
              <w:ind w:left="135"/>
              <w:rPr>
                <w:lang w:val="ru-RU"/>
              </w:rPr>
            </w:pPr>
            <w:r w:rsidRPr="00420D2B">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27846A87" w14:textId="77777777" w:rsidR="00FB6F91" w:rsidRDefault="00000000">
            <w:pPr>
              <w:spacing w:after="0"/>
              <w:ind w:left="135"/>
              <w:jc w:val="center"/>
            </w:pPr>
            <w:r w:rsidRPr="00420D2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27846A88" w14:textId="77777777" w:rsidR="00FB6F91" w:rsidRDefault="00000000">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27846A89" w14:textId="77777777" w:rsidR="00FB6F91" w:rsidRDefault="00000000">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14:paraId="27846A8A" w14:textId="77777777" w:rsidR="00FB6F91" w:rsidRDefault="00FB6F91"/>
        </w:tc>
      </w:tr>
    </w:tbl>
    <w:p w14:paraId="27846A8C" w14:textId="77777777" w:rsidR="00FB6F91" w:rsidRDefault="00FB6F91">
      <w:pPr>
        <w:sectPr w:rsidR="00FB6F91">
          <w:pgSz w:w="16383" w:h="11906" w:orient="landscape"/>
          <w:pgMar w:top="1134" w:right="850" w:bottom="1134" w:left="1701" w:header="720" w:footer="720" w:gutter="0"/>
          <w:cols w:space="720"/>
        </w:sectPr>
      </w:pPr>
    </w:p>
    <w:p w14:paraId="27846A8D" w14:textId="77777777" w:rsidR="00FB6F91" w:rsidRDefault="00000000">
      <w:pPr>
        <w:spacing w:after="0"/>
        <w:ind w:left="120"/>
      </w:pPr>
      <w:r>
        <w:rPr>
          <w:rFonts w:ascii="Times New Roman" w:hAnsi="Times New Roman"/>
          <w:b/>
          <w:color w:val="000000"/>
          <w:sz w:val="28"/>
        </w:rPr>
        <w:lastRenderedPageBreak/>
        <w:t xml:space="preserve"> 7 КЛАСС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4520"/>
        <w:gridCol w:w="1589"/>
        <w:gridCol w:w="1861"/>
        <w:gridCol w:w="1930"/>
        <w:gridCol w:w="2844"/>
      </w:tblGrid>
      <w:tr w:rsidR="00FB6F91" w14:paraId="27846A95" w14:textId="77777777" w:rsidTr="00A91D2D">
        <w:trPr>
          <w:trHeight w:val="144"/>
          <w:tblCellSpacing w:w="0" w:type="dxa"/>
        </w:trPr>
        <w:tc>
          <w:tcPr>
            <w:tcW w:w="520" w:type="dxa"/>
            <w:vMerge w:val="restart"/>
            <w:tcMar>
              <w:top w:w="50" w:type="dxa"/>
              <w:left w:w="100" w:type="dxa"/>
            </w:tcMar>
            <w:vAlign w:val="center"/>
          </w:tcPr>
          <w:p w14:paraId="27846A8E" w14:textId="77777777" w:rsidR="00FB6F91" w:rsidRDefault="00000000">
            <w:pPr>
              <w:spacing w:after="0"/>
              <w:ind w:left="135"/>
            </w:pPr>
            <w:r>
              <w:rPr>
                <w:rFonts w:ascii="Times New Roman" w:hAnsi="Times New Roman"/>
                <w:b/>
                <w:color w:val="000000"/>
                <w:sz w:val="24"/>
              </w:rPr>
              <w:t xml:space="preserve">№ п/п </w:t>
            </w:r>
          </w:p>
          <w:p w14:paraId="27846A8F" w14:textId="77777777" w:rsidR="00FB6F91" w:rsidRDefault="00FB6F91">
            <w:pPr>
              <w:spacing w:after="0"/>
              <w:ind w:left="135"/>
            </w:pPr>
          </w:p>
        </w:tc>
        <w:tc>
          <w:tcPr>
            <w:tcW w:w="2640" w:type="dxa"/>
            <w:vMerge w:val="restart"/>
            <w:tcMar>
              <w:top w:w="50" w:type="dxa"/>
              <w:left w:w="100" w:type="dxa"/>
            </w:tcMar>
            <w:vAlign w:val="center"/>
          </w:tcPr>
          <w:p w14:paraId="27846A90" w14:textId="77777777" w:rsidR="00FB6F91"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7846A91" w14:textId="77777777" w:rsidR="00FB6F91" w:rsidRDefault="00FB6F91">
            <w:pPr>
              <w:spacing w:after="0"/>
              <w:ind w:left="135"/>
            </w:pPr>
          </w:p>
        </w:tc>
        <w:tc>
          <w:tcPr>
            <w:tcW w:w="0" w:type="auto"/>
            <w:gridSpan w:val="3"/>
            <w:tcMar>
              <w:top w:w="50" w:type="dxa"/>
              <w:left w:w="100" w:type="dxa"/>
            </w:tcMar>
            <w:vAlign w:val="center"/>
          </w:tcPr>
          <w:p w14:paraId="27846A92" w14:textId="77777777" w:rsidR="00FB6F91"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27846A93" w14:textId="77777777" w:rsidR="00FB6F91"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7846A94" w14:textId="77777777" w:rsidR="00FB6F91" w:rsidRDefault="00FB6F91">
            <w:pPr>
              <w:spacing w:after="0"/>
              <w:ind w:left="135"/>
            </w:pPr>
          </w:p>
        </w:tc>
      </w:tr>
      <w:tr w:rsidR="00FB6F91" w14:paraId="27846A9F" w14:textId="77777777" w:rsidTr="00A91D2D">
        <w:trPr>
          <w:trHeight w:val="144"/>
          <w:tblCellSpacing w:w="0" w:type="dxa"/>
        </w:trPr>
        <w:tc>
          <w:tcPr>
            <w:tcW w:w="0" w:type="auto"/>
            <w:vMerge/>
            <w:tcMar>
              <w:top w:w="50" w:type="dxa"/>
              <w:left w:w="100" w:type="dxa"/>
            </w:tcMar>
          </w:tcPr>
          <w:p w14:paraId="27846A96" w14:textId="77777777" w:rsidR="00FB6F91" w:rsidRDefault="00FB6F91"/>
        </w:tc>
        <w:tc>
          <w:tcPr>
            <w:tcW w:w="0" w:type="auto"/>
            <w:vMerge/>
            <w:tcMar>
              <w:top w:w="50" w:type="dxa"/>
              <w:left w:w="100" w:type="dxa"/>
            </w:tcMar>
          </w:tcPr>
          <w:p w14:paraId="27846A97" w14:textId="77777777" w:rsidR="00FB6F91" w:rsidRDefault="00FB6F91"/>
        </w:tc>
        <w:tc>
          <w:tcPr>
            <w:tcW w:w="1011" w:type="dxa"/>
            <w:tcMar>
              <w:top w:w="50" w:type="dxa"/>
              <w:left w:w="100" w:type="dxa"/>
            </w:tcMar>
            <w:vAlign w:val="center"/>
          </w:tcPr>
          <w:p w14:paraId="27846A98" w14:textId="77777777" w:rsidR="00FB6F91"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7846A99" w14:textId="77777777" w:rsidR="00FB6F91" w:rsidRDefault="00FB6F91">
            <w:pPr>
              <w:spacing w:after="0"/>
              <w:ind w:left="135"/>
            </w:pPr>
          </w:p>
        </w:tc>
        <w:tc>
          <w:tcPr>
            <w:tcW w:w="1738" w:type="dxa"/>
            <w:tcMar>
              <w:top w:w="50" w:type="dxa"/>
              <w:left w:w="100" w:type="dxa"/>
            </w:tcMar>
            <w:vAlign w:val="center"/>
          </w:tcPr>
          <w:p w14:paraId="27846A9A" w14:textId="77777777" w:rsidR="00FB6F91"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7846A9B" w14:textId="77777777" w:rsidR="00FB6F91" w:rsidRDefault="00FB6F91">
            <w:pPr>
              <w:spacing w:after="0"/>
              <w:ind w:left="135"/>
            </w:pPr>
          </w:p>
        </w:tc>
        <w:tc>
          <w:tcPr>
            <w:tcW w:w="1823" w:type="dxa"/>
            <w:tcMar>
              <w:top w:w="50" w:type="dxa"/>
              <w:left w:w="100" w:type="dxa"/>
            </w:tcMar>
            <w:vAlign w:val="center"/>
          </w:tcPr>
          <w:p w14:paraId="27846A9C" w14:textId="77777777" w:rsidR="00FB6F91"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7846A9D" w14:textId="77777777" w:rsidR="00FB6F91" w:rsidRDefault="00FB6F91">
            <w:pPr>
              <w:spacing w:after="0"/>
              <w:ind w:left="135"/>
            </w:pPr>
          </w:p>
        </w:tc>
        <w:tc>
          <w:tcPr>
            <w:tcW w:w="0" w:type="auto"/>
            <w:vMerge/>
            <w:tcMar>
              <w:top w:w="50" w:type="dxa"/>
              <w:left w:w="100" w:type="dxa"/>
            </w:tcMar>
          </w:tcPr>
          <w:p w14:paraId="27846A9E" w14:textId="77777777" w:rsidR="00FB6F91" w:rsidRDefault="00FB6F91"/>
        </w:tc>
      </w:tr>
      <w:tr w:rsidR="00FB6F91" w:rsidRPr="00E50063" w14:paraId="27846AA1" w14:textId="77777777" w:rsidTr="00A91D2D">
        <w:trPr>
          <w:trHeight w:val="144"/>
          <w:tblCellSpacing w:w="0" w:type="dxa"/>
        </w:trPr>
        <w:tc>
          <w:tcPr>
            <w:tcW w:w="0" w:type="auto"/>
            <w:gridSpan w:val="6"/>
            <w:tcMar>
              <w:top w:w="50" w:type="dxa"/>
              <w:left w:w="100" w:type="dxa"/>
            </w:tcMar>
            <w:vAlign w:val="center"/>
          </w:tcPr>
          <w:p w14:paraId="27846AA0" w14:textId="77777777" w:rsidR="00FB6F91" w:rsidRPr="00420D2B" w:rsidRDefault="00000000">
            <w:pPr>
              <w:spacing w:after="0"/>
              <w:ind w:left="135"/>
              <w:rPr>
                <w:lang w:val="ru-RU"/>
              </w:rPr>
            </w:pPr>
            <w:r w:rsidRPr="00420D2B">
              <w:rPr>
                <w:rFonts w:ascii="Times New Roman" w:hAnsi="Times New Roman"/>
                <w:b/>
                <w:color w:val="000000"/>
                <w:sz w:val="24"/>
                <w:lang w:val="ru-RU"/>
              </w:rPr>
              <w:t>Раздел 1.</w:t>
            </w:r>
            <w:r w:rsidRPr="00420D2B">
              <w:rPr>
                <w:rFonts w:ascii="Times New Roman" w:hAnsi="Times New Roman"/>
                <w:color w:val="000000"/>
                <w:sz w:val="24"/>
                <w:lang w:val="ru-RU"/>
              </w:rPr>
              <w:t xml:space="preserve"> </w:t>
            </w:r>
            <w:r w:rsidRPr="00420D2B">
              <w:rPr>
                <w:rFonts w:ascii="Times New Roman" w:hAnsi="Times New Roman"/>
                <w:b/>
                <w:color w:val="000000"/>
                <w:sz w:val="24"/>
                <w:lang w:val="ru-RU"/>
              </w:rPr>
              <w:t>Главные закономерности природы Земли</w:t>
            </w:r>
          </w:p>
        </w:tc>
      </w:tr>
      <w:tr w:rsidR="00FB6F91" w:rsidRPr="00E50063" w14:paraId="27846AA8" w14:textId="77777777" w:rsidTr="00A91D2D">
        <w:trPr>
          <w:trHeight w:val="144"/>
          <w:tblCellSpacing w:w="0" w:type="dxa"/>
        </w:trPr>
        <w:tc>
          <w:tcPr>
            <w:tcW w:w="520" w:type="dxa"/>
            <w:tcMar>
              <w:top w:w="50" w:type="dxa"/>
              <w:left w:w="100" w:type="dxa"/>
            </w:tcMar>
            <w:vAlign w:val="center"/>
          </w:tcPr>
          <w:p w14:paraId="27846AA2" w14:textId="77777777" w:rsidR="00FB6F91"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27846AA3" w14:textId="77777777" w:rsidR="00FB6F91" w:rsidRDefault="00000000">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p>
        </w:tc>
        <w:tc>
          <w:tcPr>
            <w:tcW w:w="1011" w:type="dxa"/>
            <w:tcMar>
              <w:top w:w="50" w:type="dxa"/>
              <w:left w:w="100" w:type="dxa"/>
            </w:tcMar>
            <w:vAlign w:val="center"/>
          </w:tcPr>
          <w:p w14:paraId="27846AA4" w14:textId="77777777" w:rsidR="00FB6F91" w:rsidRDefault="0000000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27846AA5" w14:textId="77777777" w:rsidR="00FB6F91" w:rsidRDefault="00FB6F91">
            <w:pPr>
              <w:spacing w:after="0"/>
              <w:ind w:left="135"/>
              <w:jc w:val="center"/>
            </w:pPr>
          </w:p>
        </w:tc>
        <w:tc>
          <w:tcPr>
            <w:tcW w:w="1823" w:type="dxa"/>
            <w:tcMar>
              <w:top w:w="50" w:type="dxa"/>
              <w:left w:w="100" w:type="dxa"/>
            </w:tcMar>
            <w:vAlign w:val="center"/>
          </w:tcPr>
          <w:p w14:paraId="27846AA6" w14:textId="77777777" w:rsidR="00FB6F91" w:rsidRDefault="00000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7846AA7"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416</w:t>
              </w:r>
              <w:r>
                <w:rPr>
                  <w:rFonts w:ascii="Times New Roman" w:hAnsi="Times New Roman"/>
                  <w:color w:val="0000FF"/>
                  <w:u w:val="single"/>
                </w:rPr>
                <w:t>c</w:t>
              </w:r>
              <w:r w:rsidRPr="00420D2B">
                <w:rPr>
                  <w:rFonts w:ascii="Times New Roman" w:hAnsi="Times New Roman"/>
                  <w:color w:val="0000FF"/>
                  <w:u w:val="single"/>
                  <w:lang w:val="ru-RU"/>
                </w:rPr>
                <w:t>48</w:t>
              </w:r>
            </w:hyperlink>
          </w:p>
        </w:tc>
      </w:tr>
      <w:tr w:rsidR="00FB6F91" w:rsidRPr="00E50063" w14:paraId="27846AAF" w14:textId="77777777" w:rsidTr="00A91D2D">
        <w:trPr>
          <w:trHeight w:val="144"/>
          <w:tblCellSpacing w:w="0" w:type="dxa"/>
        </w:trPr>
        <w:tc>
          <w:tcPr>
            <w:tcW w:w="520" w:type="dxa"/>
            <w:tcMar>
              <w:top w:w="50" w:type="dxa"/>
              <w:left w:w="100" w:type="dxa"/>
            </w:tcMar>
            <w:vAlign w:val="center"/>
          </w:tcPr>
          <w:p w14:paraId="27846AA9" w14:textId="77777777" w:rsidR="00FB6F91"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27846AAA" w14:textId="77777777" w:rsidR="00FB6F91" w:rsidRDefault="00000000">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рельеф</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14:paraId="27846AAB" w14:textId="77777777" w:rsidR="00FB6F91" w:rsidRDefault="0000000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27846AAC" w14:textId="77777777" w:rsidR="00FB6F91" w:rsidRDefault="00FB6F91">
            <w:pPr>
              <w:spacing w:after="0"/>
              <w:ind w:left="135"/>
              <w:jc w:val="center"/>
            </w:pPr>
          </w:p>
        </w:tc>
        <w:tc>
          <w:tcPr>
            <w:tcW w:w="1823" w:type="dxa"/>
            <w:tcMar>
              <w:top w:w="50" w:type="dxa"/>
              <w:left w:w="100" w:type="dxa"/>
            </w:tcMar>
            <w:vAlign w:val="center"/>
          </w:tcPr>
          <w:p w14:paraId="27846AAD" w14:textId="77777777" w:rsidR="00FB6F91"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7846AAE"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416</w:t>
              </w:r>
              <w:r>
                <w:rPr>
                  <w:rFonts w:ascii="Times New Roman" w:hAnsi="Times New Roman"/>
                  <w:color w:val="0000FF"/>
                  <w:u w:val="single"/>
                </w:rPr>
                <w:t>c</w:t>
              </w:r>
              <w:r w:rsidRPr="00420D2B">
                <w:rPr>
                  <w:rFonts w:ascii="Times New Roman" w:hAnsi="Times New Roman"/>
                  <w:color w:val="0000FF"/>
                  <w:u w:val="single"/>
                  <w:lang w:val="ru-RU"/>
                </w:rPr>
                <w:t>48</w:t>
              </w:r>
            </w:hyperlink>
          </w:p>
        </w:tc>
      </w:tr>
      <w:tr w:rsidR="00FB6F91" w:rsidRPr="00E50063" w14:paraId="27846AB6" w14:textId="77777777" w:rsidTr="00A91D2D">
        <w:trPr>
          <w:trHeight w:val="144"/>
          <w:tblCellSpacing w:w="0" w:type="dxa"/>
        </w:trPr>
        <w:tc>
          <w:tcPr>
            <w:tcW w:w="520" w:type="dxa"/>
            <w:tcMar>
              <w:top w:w="50" w:type="dxa"/>
              <w:left w:w="100" w:type="dxa"/>
            </w:tcMar>
            <w:vAlign w:val="center"/>
          </w:tcPr>
          <w:p w14:paraId="27846AB0" w14:textId="77777777" w:rsidR="00FB6F91" w:rsidRDefault="00000000">
            <w:pPr>
              <w:spacing w:after="0"/>
            </w:pPr>
            <w:r>
              <w:rPr>
                <w:rFonts w:ascii="Times New Roman" w:hAnsi="Times New Roman"/>
                <w:color w:val="000000"/>
                <w:sz w:val="24"/>
              </w:rPr>
              <w:t>1.3</w:t>
            </w:r>
          </w:p>
        </w:tc>
        <w:tc>
          <w:tcPr>
            <w:tcW w:w="2640" w:type="dxa"/>
            <w:tcMar>
              <w:top w:w="50" w:type="dxa"/>
              <w:left w:w="100" w:type="dxa"/>
            </w:tcMar>
            <w:vAlign w:val="center"/>
          </w:tcPr>
          <w:p w14:paraId="27846AB1" w14:textId="77777777" w:rsidR="00FB6F91" w:rsidRDefault="00000000">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климаты</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14:paraId="27846AB2" w14:textId="77777777" w:rsidR="00FB6F91" w:rsidRDefault="0000000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27846AB3" w14:textId="77777777" w:rsidR="00FB6F91" w:rsidRDefault="00FB6F91">
            <w:pPr>
              <w:spacing w:after="0"/>
              <w:ind w:left="135"/>
              <w:jc w:val="center"/>
            </w:pPr>
          </w:p>
        </w:tc>
        <w:tc>
          <w:tcPr>
            <w:tcW w:w="1823" w:type="dxa"/>
            <w:tcMar>
              <w:top w:w="50" w:type="dxa"/>
              <w:left w:w="100" w:type="dxa"/>
            </w:tcMar>
            <w:vAlign w:val="center"/>
          </w:tcPr>
          <w:p w14:paraId="27846AB4" w14:textId="77777777" w:rsidR="00FB6F91" w:rsidRDefault="00000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7846AB5"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416</w:t>
              </w:r>
              <w:r>
                <w:rPr>
                  <w:rFonts w:ascii="Times New Roman" w:hAnsi="Times New Roman"/>
                  <w:color w:val="0000FF"/>
                  <w:u w:val="single"/>
                </w:rPr>
                <w:t>c</w:t>
              </w:r>
              <w:r w:rsidRPr="00420D2B">
                <w:rPr>
                  <w:rFonts w:ascii="Times New Roman" w:hAnsi="Times New Roman"/>
                  <w:color w:val="0000FF"/>
                  <w:u w:val="single"/>
                  <w:lang w:val="ru-RU"/>
                </w:rPr>
                <w:t>48</w:t>
              </w:r>
            </w:hyperlink>
          </w:p>
        </w:tc>
      </w:tr>
      <w:tr w:rsidR="00FB6F91" w:rsidRPr="00E50063" w14:paraId="27846ABD" w14:textId="77777777" w:rsidTr="00A91D2D">
        <w:trPr>
          <w:trHeight w:val="144"/>
          <w:tblCellSpacing w:w="0" w:type="dxa"/>
        </w:trPr>
        <w:tc>
          <w:tcPr>
            <w:tcW w:w="520" w:type="dxa"/>
            <w:tcMar>
              <w:top w:w="50" w:type="dxa"/>
              <w:left w:w="100" w:type="dxa"/>
            </w:tcMar>
            <w:vAlign w:val="center"/>
          </w:tcPr>
          <w:p w14:paraId="27846AB7" w14:textId="77777777" w:rsidR="00FB6F91" w:rsidRDefault="00000000">
            <w:pPr>
              <w:spacing w:after="0"/>
            </w:pPr>
            <w:r>
              <w:rPr>
                <w:rFonts w:ascii="Times New Roman" w:hAnsi="Times New Roman"/>
                <w:color w:val="000000"/>
                <w:sz w:val="24"/>
              </w:rPr>
              <w:t>1.4</w:t>
            </w:r>
          </w:p>
        </w:tc>
        <w:tc>
          <w:tcPr>
            <w:tcW w:w="2640" w:type="dxa"/>
            <w:tcMar>
              <w:top w:w="50" w:type="dxa"/>
              <w:left w:w="100" w:type="dxa"/>
            </w:tcMar>
            <w:vAlign w:val="center"/>
          </w:tcPr>
          <w:p w14:paraId="27846AB8" w14:textId="77777777" w:rsidR="00FB6F91" w:rsidRPr="00420D2B" w:rsidRDefault="00000000">
            <w:pPr>
              <w:spacing w:after="0"/>
              <w:ind w:left="135"/>
              <w:rPr>
                <w:lang w:val="ru-RU"/>
              </w:rPr>
            </w:pPr>
            <w:r w:rsidRPr="00420D2B">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14:paraId="27846AB9" w14:textId="77777777" w:rsidR="00FB6F91" w:rsidRDefault="00000000">
            <w:pPr>
              <w:spacing w:after="0"/>
              <w:ind w:left="135"/>
              <w:jc w:val="center"/>
            </w:pPr>
            <w:r w:rsidRPr="00420D2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14:paraId="27846ABA" w14:textId="77777777" w:rsidR="00FB6F91" w:rsidRDefault="00FB6F91">
            <w:pPr>
              <w:spacing w:after="0"/>
              <w:ind w:left="135"/>
              <w:jc w:val="center"/>
            </w:pPr>
          </w:p>
        </w:tc>
        <w:tc>
          <w:tcPr>
            <w:tcW w:w="1823" w:type="dxa"/>
            <w:tcMar>
              <w:top w:w="50" w:type="dxa"/>
              <w:left w:w="100" w:type="dxa"/>
            </w:tcMar>
            <w:vAlign w:val="center"/>
          </w:tcPr>
          <w:p w14:paraId="27846ABB" w14:textId="77777777" w:rsidR="00FB6F91"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7846ABC"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416</w:t>
              </w:r>
              <w:r>
                <w:rPr>
                  <w:rFonts w:ascii="Times New Roman" w:hAnsi="Times New Roman"/>
                  <w:color w:val="0000FF"/>
                  <w:u w:val="single"/>
                </w:rPr>
                <w:t>c</w:t>
              </w:r>
              <w:r w:rsidRPr="00420D2B">
                <w:rPr>
                  <w:rFonts w:ascii="Times New Roman" w:hAnsi="Times New Roman"/>
                  <w:color w:val="0000FF"/>
                  <w:u w:val="single"/>
                  <w:lang w:val="ru-RU"/>
                </w:rPr>
                <w:t>48</w:t>
              </w:r>
            </w:hyperlink>
          </w:p>
        </w:tc>
      </w:tr>
      <w:tr w:rsidR="00FB6F91" w14:paraId="27846AC1" w14:textId="77777777" w:rsidTr="00A91D2D">
        <w:trPr>
          <w:trHeight w:val="144"/>
          <w:tblCellSpacing w:w="0" w:type="dxa"/>
        </w:trPr>
        <w:tc>
          <w:tcPr>
            <w:tcW w:w="0" w:type="auto"/>
            <w:gridSpan w:val="2"/>
            <w:tcMar>
              <w:top w:w="50" w:type="dxa"/>
              <w:left w:w="100" w:type="dxa"/>
            </w:tcMar>
            <w:vAlign w:val="center"/>
          </w:tcPr>
          <w:p w14:paraId="27846ABE" w14:textId="77777777" w:rsidR="00FB6F9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7846ABF" w14:textId="77777777" w:rsidR="00FB6F91"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7846AC0" w14:textId="77777777" w:rsidR="00FB6F91" w:rsidRDefault="00FB6F91"/>
        </w:tc>
      </w:tr>
      <w:tr w:rsidR="00FB6F91" w14:paraId="27846AC3" w14:textId="77777777" w:rsidTr="00A91D2D">
        <w:trPr>
          <w:trHeight w:val="144"/>
          <w:tblCellSpacing w:w="0" w:type="dxa"/>
        </w:trPr>
        <w:tc>
          <w:tcPr>
            <w:tcW w:w="0" w:type="auto"/>
            <w:gridSpan w:val="6"/>
            <w:tcMar>
              <w:top w:w="50" w:type="dxa"/>
              <w:left w:w="100" w:type="dxa"/>
            </w:tcMar>
            <w:vAlign w:val="center"/>
          </w:tcPr>
          <w:p w14:paraId="27846AC2" w14:textId="77777777" w:rsidR="00FB6F9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Человечество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Земле</w:t>
            </w:r>
            <w:proofErr w:type="spellEnd"/>
          </w:p>
        </w:tc>
      </w:tr>
      <w:tr w:rsidR="00FB6F91" w:rsidRPr="00E50063" w14:paraId="27846ACA" w14:textId="77777777" w:rsidTr="00A91D2D">
        <w:trPr>
          <w:trHeight w:val="144"/>
          <w:tblCellSpacing w:w="0" w:type="dxa"/>
        </w:trPr>
        <w:tc>
          <w:tcPr>
            <w:tcW w:w="520" w:type="dxa"/>
            <w:tcMar>
              <w:top w:w="50" w:type="dxa"/>
              <w:left w:w="100" w:type="dxa"/>
            </w:tcMar>
            <w:vAlign w:val="center"/>
          </w:tcPr>
          <w:p w14:paraId="27846AC4" w14:textId="77777777" w:rsidR="00FB6F91"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27846AC5" w14:textId="77777777" w:rsidR="00FB6F91" w:rsidRDefault="00000000">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011" w:type="dxa"/>
            <w:tcMar>
              <w:top w:w="50" w:type="dxa"/>
              <w:left w:w="100" w:type="dxa"/>
            </w:tcMar>
            <w:vAlign w:val="center"/>
          </w:tcPr>
          <w:p w14:paraId="27846AC6" w14:textId="77777777" w:rsidR="00FB6F91" w:rsidRDefault="0000000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27846AC7" w14:textId="77777777" w:rsidR="00FB6F91" w:rsidRDefault="00FB6F91">
            <w:pPr>
              <w:spacing w:after="0"/>
              <w:ind w:left="135"/>
              <w:jc w:val="center"/>
            </w:pPr>
          </w:p>
        </w:tc>
        <w:tc>
          <w:tcPr>
            <w:tcW w:w="1823" w:type="dxa"/>
            <w:tcMar>
              <w:top w:w="50" w:type="dxa"/>
              <w:left w:w="100" w:type="dxa"/>
            </w:tcMar>
            <w:vAlign w:val="center"/>
          </w:tcPr>
          <w:p w14:paraId="27846AC8" w14:textId="77777777" w:rsidR="00FB6F91"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7846AC9"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416</w:t>
              </w:r>
              <w:r>
                <w:rPr>
                  <w:rFonts w:ascii="Times New Roman" w:hAnsi="Times New Roman"/>
                  <w:color w:val="0000FF"/>
                  <w:u w:val="single"/>
                </w:rPr>
                <w:t>c</w:t>
              </w:r>
              <w:r w:rsidRPr="00420D2B">
                <w:rPr>
                  <w:rFonts w:ascii="Times New Roman" w:hAnsi="Times New Roman"/>
                  <w:color w:val="0000FF"/>
                  <w:u w:val="single"/>
                  <w:lang w:val="ru-RU"/>
                </w:rPr>
                <w:t>48</w:t>
              </w:r>
            </w:hyperlink>
          </w:p>
        </w:tc>
      </w:tr>
      <w:tr w:rsidR="00FB6F91" w:rsidRPr="00E50063" w14:paraId="27846AD1" w14:textId="77777777" w:rsidTr="00A91D2D">
        <w:trPr>
          <w:trHeight w:val="144"/>
          <w:tblCellSpacing w:w="0" w:type="dxa"/>
        </w:trPr>
        <w:tc>
          <w:tcPr>
            <w:tcW w:w="520" w:type="dxa"/>
            <w:tcMar>
              <w:top w:w="50" w:type="dxa"/>
              <w:left w:w="100" w:type="dxa"/>
            </w:tcMar>
            <w:vAlign w:val="center"/>
          </w:tcPr>
          <w:p w14:paraId="27846ACB" w14:textId="77777777" w:rsidR="00FB6F91"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27846ACC" w14:textId="77777777" w:rsidR="00FB6F91" w:rsidRDefault="00000000">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011" w:type="dxa"/>
            <w:tcMar>
              <w:top w:w="50" w:type="dxa"/>
              <w:left w:w="100" w:type="dxa"/>
            </w:tcMar>
            <w:vAlign w:val="center"/>
          </w:tcPr>
          <w:p w14:paraId="27846ACD" w14:textId="77777777" w:rsidR="00FB6F91" w:rsidRDefault="0000000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27846ACE" w14:textId="77777777" w:rsidR="00FB6F91" w:rsidRDefault="00FB6F91">
            <w:pPr>
              <w:spacing w:after="0"/>
              <w:ind w:left="135"/>
              <w:jc w:val="center"/>
            </w:pPr>
          </w:p>
        </w:tc>
        <w:tc>
          <w:tcPr>
            <w:tcW w:w="1823" w:type="dxa"/>
            <w:tcMar>
              <w:top w:w="50" w:type="dxa"/>
              <w:left w:w="100" w:type="dxa"/>
            </w:tcMar>
            <w:vAlign w:val="center"/>
          </w:tcPr>
          <w:p w14:paraId="27846ACF" w14:textId="77777777" w:rsidR="00FB6F91" w:rsidRDefault="00000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7846AD0"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416</w:t>
              </w:r>
              <w:r>
                <w:rPr>
                  <w:rFonts w:ascii="Times New Roman" w:hAnsi="Times New Roman"/>
                  <w:color w:val="0000FF"/>
                  <w:u w:val="single"/>
                </w:rPr>
                <w:t>c</w:t>
              </w:r>
              <w:r w:rsidRPr="00420D2B">
                <w:rPr>
                  <w:rFonts w:ascii="Times New Roman" w:hAnsi="Times New Roman"/>
                  <w:color w:val="0000FF"/>
                  <w:u w:val="single"/>
                  <w:lang w:val="ru-RU"/>
                </w:rPr>
                <w:t>48</w:t>
              </w:r>
            </w:hyperlink>
          </w:p>
        </w:tc>
      </w:tr>
      <w:tr w:rsidR="00FB6F91" w14:paraId="27846AD5" w14:textId="77777777" w:rsidTr="00A91D2D">
        <w:trPr>
          <w:trHeight w:val="144"/>
          <w:tblCellSpacing w:w="0" w:type="dxa"/>
        </w:trPr>
        <w:tc>
          <w:tcPr>
            <w:tcW w:w="0" w:type="auto"/>
            <w:gridSpan w:val="2"/>
            <w:tcMar>
              <w:top w:w="50" w:type="dxa"/>
              <w:left w:w="100" w:type="dxa"/>
            </w:tcMar>
            <w:vAlign w:val="center"/>
          </w:tcPr>
          <w:p w14:paraId="27846AD2" w14:textId="77777777" w:rsidR="00FB6F9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7846AD3" w14:textId="77777777" w:rsidR="00FB6F91"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7846AD4" w14:textId="77777777" w:rsidR="00FB6F91" w:rsidRDefault="00FB6F91"/>
        </w:tc>
      </w:tr>
      <w:tr w:rsidR="00FB6F91" w14:paraId="27846AD7" w14:textId="77777777" w:rsidTr="00A91D2D">
        <w:trPr>
          <w:trHeight w:val="144"/>
          <w:tblCellSpacing w:w="0" w:type="dxa"/>
        </w:trPr>
        <w:tc>
          <w:tcPr>
            <w:tcW w:w="0" w:type="auto"/>
            <w:gridSpan w:val="6"/>
            <w:tcMar>
              <w:top w:w="50" w:type="dxa"/>
              <w:left w:w="100" w:type="dxa"/>
            </w:tcMar>
            <w:vAlign w:val="center"/>
          </w:tcPr>
          <w:p w14:paraId="27846AD6" w14:textId="77777777" w:rsidR="00FB6F9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Материки</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страны</w:t>
            </w:r>
            <w:proofErr w:type="spellEnd"/>
          </w:p>
        </w:tc>
      </w:tr>
      <w:tr w:rsidR="00FB6F91" w:rsidRPr="00E50063" w14:paraId="27846ADE" w14:textId="77777777" w:rsidTr="00A91D2D">
        <w:trPr>
          <w:trHeight w:val="144"/>
          <w:tblCellSpacing w:w="0" w:type="dxa"/>
        </w:trPr>
        <w:tc>
          <w:tcPr>
            <w:tcW w:w="520" w:type="dxa"/>
            <w:tcMar>
              <w:top w:w="50" w:type="dxa"/>
              <w:left w:w="100" w:type="dxa"/>
            </w:tcMar>
            <w:vAlign w:val="center"/>
          </w:tcPr>
          <w:p w14:paraId="27846AD8" w14:textId="77777777" w:rsidR="00FB6F91"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27846AD9" w14:textId="77777777" w:rsidR="00FB6F91" w:rsidRDefault="00000000">
            <w:pPr>
              <w:spacing w:after="0"/>
              <w:ind w:left="135"/>
            </w:pPr>
            <w:proofErr w:type="spellStart"/>
            <w:r>
              <w:rPr>
                <w:rFonts w:ascii="Times New Roman" w:hAnsi="Times New Roman"/>
                <w:color w:val="000000"/>
                <w:sz w:val="24"/>
              </w:rPr>
              <w:t>Южные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1011" w:type="dxa"/>
            <w:tcMar>
              <w:top w:w="50" w:type="dxa"/>
              <w:left w:w="100" w:type="dxa"/>
            </w:tcMar>
            <w:vAlign w:val="center"/>
          </w:tcPr>
          <w:p w14:paraId="27846ADA" w14:textId="77777777" w:rsidR="00FB6F91" w:rsidRDefault="00000000">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14:paraId="27846ADB" w14:textId="77777777" w:rsidR="00FB6F91" w:rsidRDefault="0000000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27846ADC" w14:textId="77777777" w:rsidR="00FB6F91" w:rsidRDefault="00000000">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14:paraId="27846ADD"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416</w:t>
              </w:r>
              <w:r>
                <w:rPr>
                  <w:rFonts w:ascii="Times New Roman" w:hAnsi="Times New Roman"/>
                  <w:color w:val="0000FF"/>
                  <w:u w:val="single"/>
                </w:rPr>
                <w:t>c</w:t>
              </w:r>
              <w:r w:rsidRPr="00420D2B">
                <w:rPr>
                  <w:rFonts w:ascii="Times New Roman" w:hAnsi="Times New Roman"/>
                  <w:color w:val="0000FF"/>
                  <w:u w:val="single"/>
                  <w:lang w:val="ru-RU"/>
                </w:rPr>
                <w:t>48</w:t>
              </w:r>
            </w:hyperlink>
          </w:p>
        </w:tc>
      </w:tr>
      <w:tr w:rsidR="00FB6F91" w:rsidRPr="00E50063" w14:paraId="27846AE5" w14:textId="77777777" w:rsidTr="00A91D2D">
        <w:trPr>
          <w:trHeight w:val="144"/>
          <w:tblCellSpacing w:w="0" w:type="dxa"/>
        </w:trPr>
        <w:tc>
          <w:tcPr>
            <w:tcW w:w="520" w:type="dxa"/>
            <w:tcMar>
              <w:top w:w="50" w:type="dxa"/>
              <w:left w:w="100" w:type="dxa"/>
            </w:tcMar>
            <w:vAlign w:val="center"/>
          </w:tcPr>
          <w:p w14:paraId="27846ADF" w14:textId="77777777" w:rsidR="00FB6F91" w:rsidRDefault="00000000">
            <w:pPr>
              <w:spacing w:after="0"/>
            </w:pPr>
            <w:r>
              <w:rPr>
                <w:rFonts w:ascii="Times New Roman" w:hAnsi="Times New Roman"/>
                <w:color w:val="000000"/>
                <w:sz w:val="24"/>
              </w:rPr>
              <w:t>3.2</w:t>
            </w:r>
          </w:p>
        </w:tc>
        <w:tc>
          <w:tcPr>
            <w:tcW w:w="2640" w:type="dxa"/>
            <w:tcMar>
              <w:top w:w="50" w:type="dxa"/>
              <w:left w:w="100" w:type="dxa"/>
            </w:tcMar>
            <w:vAlign w:val="center"/>
          </w:tcPr>
          <w:p w14:paraId="27846AE0" w14:textId="77777777" w:rsidR="00FB6F91" w:rsidRDefault="00000000">
            <w:pPr>
              <w:spacing w:after="0"/>
              <w:ind w:left="135"/>
            </w:pPr>
            <w:proofErr w:type="spellStart"/>
            <w:r>
              <w:rPr>
                <w:rFonts w:ascii="Times New Roman" w:hAnsi="Times New Roman"/>
                <w:color w:val="000000"/>
                <w:sz w:val="24"/>
              </w:rPr>
              <w:t>Северные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1011" w:type="dxa"/>
            <w:tcMar>
              <w:top w:w="50" w:type="dxa"/>
              <w:left w:w="100" w:type="dxa"/>
            </w:tcMar>
            <w:vAlign w:val="center"/>
          </w:tcPr>
          <w:p w14:paraId="27846AE1" w14:textId="77777777" w:rsidR="00FB6F91" w:rsidRDefault="00000000">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27846AE2" w14:textId="77777777" w:rsidR="00FB6F91" w:rsidRDefault="00FB6F91">
            <w:pPr>
              <w:spacing w:after="0"/>
              <w:ind w:left="135"/>
              <w:jc w:val="center"/>
            </w:pPr>
          </w:p>
        </w:tc>
        <w:tc>
          <w:tcPr>
            <w:tcW w:w="1823" w:type="dxa"/>
            <w:tcMar>
              <w:top w:w="50" w:type="dxa"/>
              <w:left w:w="100" w:type="dxa"/>
            </w:tcMar>
            <w:vAlign w:val="center"/>
          </w:tcPr>
          <w:p w14:paraId="27846AE3" w14:textId="77777777" w:rsidR="00FB6F91" w:rsidRDefault="00000000">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27846AE4"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416</w:t>
              </w:r>
              <w:r>
                <w:rPr>
                  <w:rFonts w:ascii="Times New Roman" w:hAnsi="Times New Roman"/>
                  <w:color w:val="0000FF"/>
                  <w:u w:val="single"/>
                </w:rPr>
                <w:t>c</w:t>
              </w:r>
              <w:r w:rsidRPr="00420D2B">
                <w:rPr>
                  <w:rFonts w:ascii="Times New Roman" w:hAnsi="Times New Roman"/>
                  <w:color w:val="0000FF"/>
                  <w:u w:val="single"/>
                  <w:lang w:val="ru-RU"/>
                </w:rPr>
                <w:t>48</w:t>
              </w:r>
            </w:hyperlink>
          </w:p>
        </w:tc>
      </w:tr>
      <w:tr w:rsidR="00FB6F91" w:rsidRPr="00E50063" w14:paraId="27846AEC" w14:textId="77777777" w:rsidTr="00A91D2D">
        <w:trPr>
          <w:trHeight w:val="144"/>
          <w:tblCellSpacing w:w="0" w:type="dxa"/>
        </w:trPr>
        <w:tc>
          <w:tcPr>
            <w:tcW w:w="520" w:type="dxa"/>
            <w:tcMar>
              <w:top w:w="50" w:type="dxa"/>
              <w:left w:w="100" w:type="dxa"/>
            </w:tcMar>
            <w:vAlign w:val="center"/>
          </w:tcPr>
          <w:p w14:paraId="27846AE6" w14:textId="77777777" w:rsidR="00FB6F91" w:rsidRDefault="00000000">
            <w:pPr>
              <w:spacing w:after="0"/>
            </w:pPr>
            <w:r>
              <w:rPr>
                <w:rFonts w:ascii="Times New Roman" w:hAnsi="Times New Roman"/>
                <w:color w:val="000000"/>
                <w:sz w:val="24"/>
              </w:rPr>
              <w:lastRenderedPageBreak/>
              <w:t>3.3</w:t>
            </w:r>
          </w:p>
        </w:tc>
        <w:tc>
          <w:tcPr>
            <w:tcW w:w="2640" w:type="dxa"/>
            <w:tcMar>
              <w:top w:w="50" w:type="dxa"/>
              <w:left w:w="100" w:type="dxa"/>
            </w:tcMar>
            <w:vAlign w:val="center"/>
          </w:tcPr>
          <w:p w14:paraId="27846AE7" w14:textId="77777777" w:rsidR="00FB6F91" w:rsidRDefault="00000000">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общества</w:t>
            </w:r>
            <w:proofErr w:type="spellEnd"/>
          </w:p>
        </w:tc>
        <w:tc>
          <w:tcPr>
            <w:tcW w:w="1011" w:type="dxa"/>
            <w:tcMar>
              <w:top w:w="50" w:type="dxa"/>
              <w:left w:w="100" w:type="dxa"/>
            </w:tcMar>
            <w:vAlign w:val="center"/>
          </w:tcPr>
          <w:p w14:paraId="27846AE8" w14:textId="77777777" w:rsidR="00FB6F91" w:rsidRDefault="0000000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27846AE9" w14:textId="77777777" w:rsidR="00FB6F91" w:rsidRDefault="00FB6F91">
            <w:pPr>
              <w:spacing w:after="0"/>
              <w:ind w:left="135"/>
              <w:jc w:val="center"/>
            </w:pPr>
          </w:p>
        </w:tc>
        <w:tc>
          <w:tcPr>
            <w:tcW w:w="1823" w:type="dxa"/>
            <w:tcMar>
              <w:top w:w="50" w:type="dxa"/>
              <w:left w:w="100" w:type="dxa"/>
            </w:tcMar>
            <w:vAlign w:val="center"/>
          </w:tcPr>
          <w:p w14:paraId="27846AEA" w14:textId="77777777" w:rsidR="00FB6F91" w:rsidRDefault="00000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7846AEB"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416</w:t>
              </w:r>
              <w:r>
                <w:rPr>
                  <w:rFonts w:ascii="Times New Roman" w:hAnsi="Times New Roman"/>
                  <w:color w:val="0000FF"/>
                  <w:u w:val="single"/>
                </w:rPr>
                <w:t>c</w:t>
              </w:r>
              <w:r w:rsidRPr="00420D2B">
                <w:rPr>
                  <w:rFonts w:ascii="Times New Roman" w:hAnsi="Times New Roman"/>
                  <w:color w:val="0000FF"/>
                  <w:u w:val="single"/>
                  <w:lang w:val="ru-RU"/>
                </w:rPr>
                <w:t>48</w:t>
              </w:r>
            </w:hyperlink>
          </w:p>
        </w:tc>
      </w:tr>
      <w:tr w:rsidR="00FB6F91" w14:paraId="27846AF0" w14:textId="77777777" w:rsidTr="00A91D2D">
        <w:trPr>
          <w:trHeight w:val="144"/>
          <w:tblCellSpacing w:w="0" w:type="dxa"/>
        </w:trPr>
        <w:tc>
          <w:tcPr>
            <w:tcW w:w="0" w:type="auto"/>
            <w:gridSpan w:val="2"/>
            <w:tcMar>
              <w:top w:w="50" w:type="dxa"/>
              <w:left w:w="100" w:type="dxa"/>
            </w:tcMar>
            <w:vAlign w:val="center"/>
          </w:tcPr>
          <w:p w14:paraId="27846AED" w14:textId="77777777" w:rsidR="00FB6F9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7846AEE" w14:textId="77777777" w:rsidR="00FB6F91" w:rsidRDefault="00000000">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14:paraId="27846AEF" w14:textId="77777777" w:rsidR="00FB6F91" w:rsidRDefault="00FB6F91"/>
        </w:tc>
      </w:tr>
      <w:tr w:rsidR="00FB6F91" w:rsidRPr="00E50063" w14:paraId="27846AF6" w14:textId="77777777" w:rsidTr="00A91D2D">
        <w:trPr>
          <w:trHeight w:val="144"/>
          <w:tblCellSpacing w:w="0" w:type="dxa"/>
        </w:trPr>
        <w:tc>
          <w:tcPr>
            <w:tcW w:w="0" w:type="auto"/>
            <w:gridSpan w:val="2"/>
            <w:tcMar>
              <w:top w:w="50" w:type="dxa"/>
              <w:left w:w="100" w:type="dxa"/>
            </w:tcMar>
            <w:vAlign w:val="center"/>
          </w:tcPr>
          <w:p w14:paraId="27846AF1" w14:textId="77777777" w:rsidR="00FB6F91" w:rsidRDefault="0000000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89" w:type="dxa"/>
            <w:tcMar>
              <w:top w:w="50" w:type="dxa"/>
              <w:left w:w="100" w:type="dxa"/>
            </w:tcMar>
            <w:vAlign w:val="center"/>
          </w:tcPr>
          <w:p w14:paraId="27846AF2" w14:textId="77777777" w:rsidR="00FB6F91" w:rsidRDefault="0000000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27846AF3" w14:textId="77777777" w:rsidR="00FB6F91" w:rsidRDefault="00000000">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27846AF4" w14:textId="77777777" w:rsidR="00FB6F91" w:rsidRDefault="00FB6F91">
            <w:pPr>
              <w:spacing w:after="0"/>
              <w:ind w:left="135"/>
              <w:jc w:val="center"/>
            </w:pPr>
          </w:p>
        </w:tc>
        <w:tc>
          <w:tcPr>
            <w:tcW w:w="2741" w:type="dxa"/>
            <w:tcMar>
              <w:top w:w="50" w:type="dxa"/>
              <w:left w:w="100" w:type="dxa"/>
            </w:tcMar>
            <w:vAlign w:val="center"/>
          </w:tcPr>
          <w:p w14:paraId="27846AF5"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416</w:t>
              </w:r>
              <w:r>
                <w:rPr>
                  <w:rFonts w:ascii="Times New Roman" w:hAnsi="Times New Roman"/>
                  <w:color w:val="0000FF"/>
                  <w:u w:val="single"/>
                </w:rPr>
                <w:t>c</w:t>
              </w:r>
              <w:r w:rsidRPr="00420D2B">
                <w:rPr>
                  <w:rFonts w:ascii="Times New Roman" w:hAnsi="Times New Roman"/>
                  <w:color w:val="0000FF"/>
                  <w:u w:val="single"/>
                  <w:lang w:val="ru-RU"/>
                </w:rPr>
                <w:t>48</w:t>
              </w:r>
            </w:hyperlink>
          </w:p>
        </w:tc>
      </w:tr>
      <w:tr w:rsidR="00FB6F91" w14:paraId="27846AFC" w14:textId="77777777" w:rsidTr="00A91D2D">
        <w:trPr>
          <w:trHeight w:val="144"/>
          <w:tblCellSpacing w:w="0" w:type="dxa"/>
        </w:trPr>
        <w:tc>
          <w:tcPr>
            <w:tcW w:w="0" w:type="auto"/>
            <w:gridSpan w:val="2"/>
            <w:tcMar>
              <w:top w:w="50" w:type="dxa"/>
              <w:left w:w="100" w:type="dxa"/>
            </w:tcMar>
            <w:vAlign w:val="center"/>
          </w:tcPr>
          <w:p w14:paraId="27846AF7" w14:textId="77777777" w:rsidR="00FB6F91" w:rsidRPr="00420D2B" w:rsidRDefault="00000000">
            <w:pPr>
              <w:spacing w:after="0"/>
              <w:ind w:left="135"/>
              <w:rPr>
                <w:lang w:val="ru-RU"/>
              </w:rPr>
            </w:pPr>
            <w:r w:rsidRPr="00420D2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7846AF8" w14:textId="77777777" w:rsidR="00FB6F91" w:rsidRDefault="00000000">
            <w:pPr>
              <w:spacing w:after="0"/>
              <w:ind w:left="135"/>
              <w:jc w:val="center"/>
            </w:pPr>
            <w:r w:rsidRPr="00420D2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27846AF9" w14:textId="77777777" w:rsidR="00FB6F91" w:rsidRDefault="0000000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27846AFA" w14:textId="77777777" w:rsidR="00FB6F91" w:rsidRDefault="00000000">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14:paraId="27846AFB" w14:textId="77777777" w:rsidR="00FB6F91" w:rsidRDefault="00FB6F91"/>
        </w:tc>
      </w:tr>
    </w:tbl>
    <w:p w14:paraId="27846AFD" w14:textId="77777777" w:rsidR="00FB6F91" w:rsidRDefault="00FB6F91">
      <w:pPr>
        <w:sectPr w:rsidR="00FB6F91">
          <w:pgSz w:w="16383" w:h="11906" w:orient="landscape"/>
          <w:pgMar w:top="1134" w:right="850" w:bottom="1134" w:left="1701" w:header="720" w:footer="720" w:gutter="0"/>
          <w:cols w:space="720"/>
        </w:sectPr>
      </w:pPr>
    </w:p>
    <w:p w14:paraId="27846AFE" w14:textId="77777777" w:rsidR="00FB6F91" w:rsidRDefault="00000000">
      <w:pPr>
        <w:spacing w:after="0"/>
        <w:ind w:left="120"/>
      </w:pPr>
      <w:r>
        <w:rPr>
          <w:rFonts w:ascii="Times New Roman" w:hAnsi="Times New Roman"/>
          <w:b/>
          <w:color w:val="000000"/>
          <w:sz w:val="28"/>
        </w:rPr>
        <w:lastRenderedPageBreak/>
        <w:t xml:space="preserve"> 8 КЛАСС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4846"/>
        <w:gridCol w:w="1402"/>
        <w:gridCol w:w="1861"/>
        <w:gridCol w:w="1930"/>
        <w:gridCol w:w="2857"/>
      </w:tblGrid>
      <w:tr w:rsidR="00FB6F91" w14:paraId="27846B06" w14:textId="77777777" w:rsidTr="004F66CF">
        <w:trPr>
          <w:trHeight w:val="144"/>
          <w:tblCellSpacing w:w="0" w:type="dxa"/>
        </w:trPr>
        <w:tc>
          <w:tcPr>
            <w:tcW w:w="455" w:type="dxa"/>
            <w:vMerge w:val="restart"/>
            <w:tcMar>
              <w:top w:w="50" w:type="dxa"/>
              <w:left w:w="100" w:type="dxa"/>
            </w:tcMar>
            <w:vAlign w:val="center"/>
          </w:tcPr>
          <w:p w14:paraId="27846AFF" w14:textId="77777777" w:rsidR="00FB6F91" w:rsidRDefault="00000000">
            <w:pPr>
              <w:spacing w:after="0"/>
              <w:ind w:left="135"/>
            </w:pPr>
            <w:r>
              <w:rPr>
                <w:rFonts w:ascii="Times New Roman" w:hAnsi="Times New Roman"/>
                <w:b/>
                <w:color w:val="000000"/>
                <w:sz w:val="24"/>
              </w:rPr>
              <w:t xml:space="preserve">№ п/п </w:t>
            </w:r>
          </w:p>
          <w:p w14:paraId="27846B00" w14:textId="77777777" w:rsidR="00FB6F91" w:rsidRDefault="00FB6F91">
            <w:pPr>
              <w:spacing w:after="0"/>
              <w:ind w:left="135"/>
            </w:pPr>
          </w:p>
        </w:tc>
        <w:tc>
          <w:tcPr>
            <w:tcW w:w="3872" w:type="dxa"/>
            <w:vMerge w:val="restart"/>
            <w:tcMar>
              <w:top w:w="50" w:type="dxa"/>
              <w:left w:w="100" w:type="dxa"/>
            </w:tcMar>
            <w:vAlign w:val="center"/>
          </w:tcPr>
          <w:p w14:paraId="27846B01" w14:textId="77777777" w:rsidR="00FB6F91"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7846B02" w14:textId="77777777" w:rsidR="00FB6F91" w:rsidRDefault="00FB6F91">
            <w:pPr>
              <w:spacing w:after="0"/>
              <w:ind w:left="135"/>
            </w:pPr>
          </w:p>
        </w:tc>
        <w:tc>
          <w:tcPr>
            <w:tcW w:w="0" w:type="auto"/>
            <w:gridSpan w:val="3"/>
            <w:tcMar>
              <w:top w:w="50" w:type="dxa"/>
              <w:left w:w="100" w:type="dxa"/>
            </w:tcMar>
            <w:vAlign w:val="center"/>
          </w:tcPr>
          <w:p w14:paraId="27846B03" w14:textId="77777777" w:rsidR="00FB6F91"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14:paraId="27846B04" w14:textId="77777777" w:rsidR="00FB6F91"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7846B05" w14:textId="77777777" w:rsidR="00FB6F91" w:rsidRDefault="00FB6F91">
            <w:pPr>
              <w:spacing w:after="0"/>
              <w:ind w:left="135"/>
            </w:pPr>
          </w:p>
        </w:tc>
      </w:tr>
      <w:tr w:rsidR="00FB6F91" w14:paraId="27846B10" w14:textId="77777777" w:rsidTr="004F66CF">
        <w:trPr>
          <w:trHeight w:val="144"/>
          <w:tblCellSpacing w:w="0" w:type="dxa"/>
        </w:trPr>
        <w:tc>
          <w:tcPr>
            <w:tcW w:w="0" w:type="auto"/>
            <w:vMerge/>
            <w:tcMar>
              <w:top w:w="50" w:type="dxa"/>
              <w:left w:w="100" w:type="dxa"/>
            </w:tcMar>
          </w:tcPr>
          <w:p w14:paraId="27846B07" w14:textId="77777777" w:rsidR="00FB6F91" w:rsidRDefault="00FB6F91"/>
        </w:tc>
        <w:tc>
          <w:tcPr>
            <w:tcW w:w="0" w:type="auto"/>
            <w:vMerge/>
            <w:tcMar>
              <w:top w:w="50" w:type="dxa"/>
              <w:left w:w="100" w:type="dxa"/>
            </w:tcMar>
          </w:tcPr>
          <w:p w14:paraId="27846B08" w14:textId="77777777" w:rsidR="00FB6F91" w:rsidRDefault="00FB6F91"/>
        </w:tc>
        <w:tc>
          <w:tcPr>
            <w:tcW w:w="892" w:type="dxa"/>
            <w:tcMar>
              <w:top w:w="50" w:type="dxa"/>
              <w:left w:w="100" w:type="dxa"/>
            </w:tcMar>
            <w:vAlign w:val="center"/>
          </w:tcPr>
          <w:p w14:paraId="27846B09" w14:textId="77777777" w:rsidR="00FB6F91"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7846B0A" w14:textId="77777777" w:rsidR="00FB6F91" w:rsidRDefault="00FB6F91">
            <w:pPr>
              <w:spacing w:after="0"/>
              <w:ind w:left="135"/>
            </w:pPr>
          </w:p>
        </w:tc>
        <w:tc>
          <w:tcPr>
            <w:tcW w:w="1600" w:type="dxa"/>
            <w:tcMar>
              <w:top w:w="50" w:type="dxa"/>
              <w:left w:w="100" w:type="dxa"/>
            </w:tcMar>
            <w:vAlign w:val="center"/>
          </w:tcPr>
          <w:p w14:paraId="27846B0B" w14:textId="77777777" w:rsidR="00FB6F91"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7846B0C" w14:textId="77777777" w:rsidR="00FB6F91" w:rsidRDefault="00FB6F91">
            <w:pPr>
              <w:spacing w:after="0"/>
              <w:ind w:left="135"/>
            </w:pPr>
          </w:p>
        </w:tc>
        <w:tc>
          <w:tcPr>
            <w:tcW w:w="1694" w:type="dxa"/>
            <w:tcMar>
              <w:top w:w="50" w:type="dxa"/>
              <w:left w:w="100" w:type="dxa"/>
            </w:tcMar>
            <w:vAlign w:val="center"/>
          </w:tcPr>
          <w:p w14:paraId="27846B0D" w14:textId="77777777" w:rsidR="00FB6F91"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7846B0E" w14:textId="77777777" w:rsidR="00FB6F91" w:rsidRDefault="00FB6F91">
            <w:pPr>
              <w:spacing w:after="0"/>
              <w:ind w:left="135"/>
            </w:pPr>
          </w:p>
        </w:tc>
        <w:tc>
          <w:tcPr>
            <w:tcW w:w="0" w:type="auto"/>
            <w:vMerge/>
            <w:tcMar>
              <w:top w:w="50" w:type="dxa"/>
              <w:left w:w="100" w:type="dxa"/>
            </w:tcMar>
          </w:tcPr>
          <w:p w14:paraId="27846B0F" w14:textId="77777777" w:rsidR="00FB6F91" w:rsidRDefault="00FB6F91"/>
        </w:tc>
      </w:tr>
      <w:tr w:rsidR="00FB6F91" w14:paraId="27846B12" w14:textId="77777777" w:rsidTr="004F66CF">
        <w:trPr>
          <w:trHeight w:val="144"/>
          <w:tblCellSpacing w:w="0" w:type="dxa"/>
        </w:trPr>
        <w:tc>
          <w:tcPr>
            <w:tcW w:w="0" w:type="auto"/>
            <w:gridSpan w:val="6"/>
            <w:tcMar>
              <w:top w:w="50" w:type="dxa"/>
              <w:left w:w="100" w:type="dxa"/>
            </w:tcMar>
            <w:vAlign w:val="center"/>
          </w:tcPr>
          <w:p w14:paraId="27846B11" w14:textId="77777777" w:rsidR="00FB6F9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пространство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FB6F91" w:rsidRPr="00E50063" w14:paraId="27846B19" w14:textId="77777777" w:rsidTr="004F66CF">
        <w:trPr>
          <w:trHeight w:val="144"/>
          <w:tblCellSpacing w:w="0" w:type="dxa"/>
        </w:trPr>
        <w:tc>
          <w:tcPr>
            <w:tcW w:w="455" w:type="dxa"/>
            <w:tcMar>
              <w:top w:w="50" w:type="dxa"/>
              <w:left w:w="100" w:type="dxa"/>
            </w:tcMar>
            <w:vAlign w:val="center"/>
          </w:tcPr>
          <w:p w14:paraId="27846B13" w14:textId="77777777" w:rsidR="00FB6F91" w:rsidRDefault="00000000">
            <w:pPr>
              <w:spacing w:after="0"/>
            </w:pPr>
            <w:r>
              <w:rPr>
                <w:rFonts w:ascii="Times New Roman" w:hAnsi="Times New Roman"/>
                <w:color w:val="000000"/>
                <w:sz w:val="24"/>
              </w:rPr>
              <w:t>1.1</w:t>
            </w:r>
          </w:p>
        </w:tc>
        <w:tc>
          <w:tcPr>
            <w:tcW w:w="3872" w:type="dxa"/>
            <w:tcMar>
              <w:top w:w="50" w:type="dxa"/>
              <w:left w:w="100" w:type="dxa"/>
            </w:tcMar>
            <w:vAlign w:val="center"/>
          </w:tcPr>
          <w:p w14:paraId="27846B14" w14:textId="77777777" w:rsidR="00FB6F91" w:rsidRPr="00420D2B" w:rsidRDefault="00000000">
            <w:pPr>
              <w:spacing w:after="0"/>
              <w:ind w:left="135"/>
              <w:rPr>
                <w:lang w:val="ru-RU"/>
              </w:rPr>
            </w:pPr>
            <w:r w:rsidRPr="00420D2B">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14:paraId="27846B15" w14:textId="77777777" w:rsidR="00FB6F91" w:rsidRDefault="00000000">
            <w:pPr>
              <w:spacing w:after="0"/>
              <w:ind w:left="135"/>
              <w:jc w:val="center"/>
            </w:pPr>
            <w:r w:rsidRPr="00420D2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27846B16" w14:textId="77777777" w:rsidR="00FB6F91" w:rsidRDefault="00FB6F91">
            <w:pPr>
              <w:spacing w:after="0"/>
              <w:ind w:left="135"/>
              <w:jc w:val="center"/>
            </w:pPr>
          </w:p>
        </w:tc>
        <w:tc>
          <w:tcPr>
            <w:tcW w:w="1694" w:type="dxa"/>
            <w:tcMar>
              <w:top w:w="50" w:type="dxa"/>
              <w:left w:w="100" w:type="dxa"/>
            </w:tcMar>
            <w:vAlign w:val="center"/>
          </w:tcPr>
          <w:p w14:paraId="27846B17" w14:textId="77777777" w:rsidR="00FB6F91" w:rsidRDefault="0000000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27846B18"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418</w:t>
              </w:r>
              <w:r>
                <w:rPr>
                  <w:rFonts w:ascii="Times New Roman" w:hAnsi="Times New Roman"/>
                  <w:color w:val="0000FF"/>
                  <w:u w:val="single"/>
                </w:rPr>
                <w:t>d</w:t>
              </w:r>
              <w:r w:rsidRPr="00420D2B">
                <w:rPr>
                  <w:rFonts w:ascii="Times New Roman" w:hAnsi="Times New Roman"/>
                  <w:color w:val="0000FF"/>
                  <w:u w:val="single"/>
                  <w:lang w:val="ru-RU"/>
                </w:rPr>
                <w:t>72</w:t>
              </w:r>
            </w:hyperlink>
          </w:p>
        </w:tc>
      </w:tr>
      <w:tr w:rsidR="00FB6F91" w:rsidRPr="00E50063" w14:paraId="27846B20" w14:textId="77777777" w:rsidTr="004F66CF">
        <w:trPr>
          <w:trHeight w:val="144"/>
          <w:tblCellSpacing w:w="0" w:type="dxa"/>
        </w:trPr>
        <w:tc>
          <w:tcPr>
            <w:tcW w:w="455" w:type="dxa"/>
            <w:tcMar>
              <w:top w:w="50" w:type="dxa"/>
              <w:left w:w="100" w:type="dxa"/>
            </w:tcMar>
            <w:vAlign w:val="center"/>
          </w:tcPr>
          <w:p w14:paraId="27846B1A" w14:textId="77777777" w:rsidR="00FB6F91" w:rsidRDefault="00000000">
            <w:pPr>
              <w:spacing w:after="0"/>
            </w:pPr>
            <w:r>
              <w:rPr>
                <w:rFonts w:ascii="Times New Roman" w:hAnsi="Times New Roman"/>
                <w:color w:val="000000"/>
                <w:sz w:val="24"/>
              </w:rPr>
              <w:t>1.2</w:t>
            </w:r>
          </w:p>
        </w:tc>
        <w:tc>
          <w:tcPr>
            <w:tcW w:w="3872" w:type="dxa"/>
            <w:tcMar>
              <w:top w:w="50" w:type="dxa"/>
              <w:left w:w="100" w:type="dxa"/>
            </w:tcMar>
            <w:vAlign w:val="center"/>
          </w:tcPr>
          <w:p w14:paraId="27846B1B" w14:textId="77777777" w:rsidR="00FB6F91" w:rsidRPr="00420D2B" w:rsidRDefault="00000000">
            <w:pPr>
              <w:spacing w:after="0"/>
              <w:ind w:left="135"/>
              <w:rPr>
                <w:lang w:val="ru-RU"/>
              </w:rPr>
            </w:pPr>
            <w:r w:rsidRPr="00420D2B">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14:paraId="27846B1C" w14:textId="77777777" w:rsidR="00FB6F91" w:rsidRDefault="00000000">
            <w:pPr>
              <w:spacing w:after="0"/>
              <w:ind w:left="135"/>
              <w:jc w:val="center"/>
            </w:pPr>
            <w:r w:rsidRPr="00420D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27846B1D" w14:textId="77777777" w:rsidR="00FB6F91" w:rsidRDefault="00FB6F91">
            <w:pPr>
              <w:spacing w:after="0"/>
              <w:ind w:left="135"/>
              <w:jc w:val="center"/>
            </w:pPr>
          </w:p>
        </w:tc>
        <w:tc>
          <w:tcPr>
            <w:tcW w:w="1694" w:type="dxa"/>
            <w:tcMar>
              <w:top w:w="50" w:type="dxa"/>
              <w:left w:w="100" w:type="dxa"/>
            </w:tcMar>
            <w:vAlign w:val="center"/>
          </w:tcPr>
          <w:p w14:paraId="27846B1E" w14:textId="77777777" w:rsidR="00FB6F91" w:rsidRDefault="00FB6F91">
            <w:pPr>
              <w:spacing w:after="0"/>
              <w:ind w:left="135"/>
              <w:jc w:val="center"/>
            </w:pPr>
          </w:p>
        </w:tc>
        <w:tc>
          <w:tcPr>
            <w:tcW w:w="2408" w:type="dxa"/>
            <w:tcMar>
              <w:top w:w="50" w:type="dxa"/>
              <w:left w:w="100" w:type="dxa"/>
            </w:tcMar>
            <w:vAlign w:val="center"/>
          </w:tcPr>
          <w:p w14:paraId="27846B1F"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418</w:t>
              </w:r>
              <w:r>
                <w:rPr>
                  <w:rFonts w:ascii="Times New Roman" w:hAnsi="Times New Roman"/>
                  <w:color w:val="0000FF"/>
                  <w:u w:val="single"/>
                </w:rPr>
                <w:t>d</w:t>
              </w:r>
              <w:r w:rsidRPr="00420D2B">
                <w:rPr>
                  <w:rFonts w:ascii="Times New Roman" w:hAnsi="Times New Roman"/>
                  <w:color w:val="0000FF"/>
                  <w:u w:val="single"/>
                  <w:lang w:val="ru-RU"/>
                </w:rPr>
                <w:t>72</w:t>
              </w:r>
            </w:hyperlink>
          </w:p>
        </w:tc>
      </w:tr>
      <w:tr w:rsidR="00FB6F91" w:rsidRPr="00E50063" w14:paraId="27846B27" w14:textId="77777777" w:rsidTr="004F66CF">
        <w:trPr>
          <w:trHeight w:val="144"/>
          <w:tblCellSpacing w:w="0" w:type="dxa"/>
        </w:trPr>
        <w:tc>
          <w:tcPr>
            <w:tcW w:w="455" w:type="dxa"/>
            <w:tcMar>
              <w:top w:w="50" w:type="dxa"/>
              <w:left w:w="100" w:type="dxa"/>
            </w:tcMar>
            <w:vAlign w:val="center"/>
          </w:tcPr>
          <w:p w14:paraId="27846B21" w14:textId="77777777" w:rsidR="00FB6F91" w:rsidRDefault="00000000">
            <w:pPr>
              <w:spacing w:after="0"/>
            </w:pPr>
            <w:r>
              <w:rPr>
                <w:rFonts w:ascii="Times New Roman" w:hAnsi="Times New Roman"/>
                <w:color w:val="000000"/>
                <w:sz w:val="24"/>
              </w:rPr>
              <w:t>1.3</w:t>
            </w:r>
          </w:p>
        </w:tc>
        <w:tc>
          <w:tcPr>
            <w:tcW w:w="3872" w:type="dxa"/>
            <w:tcMar>
              <w:top w:w="50" w:type="dxa"/>
              <w:left w:w="100" w:type="dxa"/>
            </w:tcMar>
            <w:vAlign w:val="center"/>
          </w:tcPr>
          <w:p w14:paraId="27846B22" w14:textId="77777777" w:rsidR="00FB6F91" w:rsidRDefault="00000000">
            <w:pPr>
              <w:spacing w:after="0"/>
              <w:ind w:left="135"/>
            </w:pP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27846B23" w14:textId="77777777" w:rsidR="00FB6F91"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7846B24" w14:textId="77777777" w:rsidR="00FB6F91" w:rsidRDefault="00FB6F91">
            <w:pPr>
              <w:spacing w:after="0"/>
              <w:ind w:left="135"/>
              <w:jc w:val="center"/>
            </w:pPr>
          </w:p>
        </w:tc>
        <w:tc>
          <w:tcPr>
            <w:tcW w:w="1694" w:type="dxa"/>
            <w:tcMar>
              <w:top w:w="50" w:type="dxa"/>
              <w:left w:w="100" w:type="dxa"/>
            </w:tcMar>
            <w:vAlign w:val="center"/>
          </w:tcPr>
          <w:p w14:paraId="27846B25" w14:textId="77777777" w:rsidR="00FB6F91" w:rsidRDefault="0000000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27846B26"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418</w:t>
              </w:r>
              <w:r>
                <w:rPr>
                  <w:rFonts w:ascii="Times New Roman" w:hAnsi="Times New Roman"/>
                  <w:color w:val="0000FF"/>
                  <w:u w:val="single"/>
                </w:rPr>
                <w:t>d</w:t>
              </w:r>
              <w:r w:rsidRPr="00420D2B">
                <w:rPr>
                  <w:rFonts w:ascii="Times New Roman" w:hAnsi="Times New Roman"/>
                  <w:color w:val="0000FF"/>
                  <w:u w:val="single"/>
                  <w:lang w:val="ru-RU"/>
                </w:rPr>
                <w:t>72</w:t>
              </w:r>
            </w:hyperlink>
          </w:p>
        </w:tc>
      </w:tr>
      <w:tr w:rsidR="00FB6F91" w:rsidRPr="00E50063" w14:paraId="27846B2E" w14:textId="77777777" w:rsidTr="004F66CF">
        <w:trPr>
          <w:trHeight w:val="144"/>
          <w:tblCellSpacing w:w="0" w:type="dxa"/>
        </w:trPr>
        <w:tc>
          <w:tcPr>
            <w:tcW w:w="455" w:type="dxa"/>
            <w:tcMar>
              <w:top w:w="50" w:type="dxa"/>
              <w:left w:w="100" w:type="dxa"/>
            </w:tcMar>
            <w:vAlign w:val="center"/>
          </w:tcPr>
          <w:p w14:paraId="27846B28" w14:textId="77777777" w:rsidR="00FB6F91" w:rsidRDefault="00000000">
            <w:pPr>
              <w:spacing w:after="0"/>
            </w:pPr>
            <w:r>
              <w:rPr>
                <w:rFonts w:ascii="Times New Roman" w:hAnsi="Times New Roman"/>
                <w:color w:val="000000"/>
                <w:sz w:val="24"/>
              </w:rPr>
              <w:t>1.4</w:t>
            </w:r>
          </w:p>
        </w:tc>
        <w:tc>
          <w:tcPr>
            <w:tcW w:w="3872" w:type="dxa"/>
            <w:tcMar>
              <w:top w:w="50" w:type="dxa"/>
              <w:left w:w="100" w:type="dxa"/>
            </w:tcMar>
            <w:vAlign w:val="center"/>
          </w:tcPr>
          <w:p w14:paraId="27846B29" w14:textId="77777777" w:rsidR="00FB6F91" w:rsidRPr="00420D2B" w:rsidRDefault="00000000">
            <w:pPr>
              <w:spacing w:after="0"/>
              <w:ind w:left="135"/>
              <w:rPr>
                <w:lang w:val="ru-RU"/>
              </w:rPr>
            </w:pPr>
            <w:r w:rsidRPr="00420D2B">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14:paraId="27846B2A" w14:textId="77777777" w:rsidR="00FB6F91" w:rsidRDefault="00000000">
            <w:pPr>
              <w:spacing w:after="0"/>
              <w:ind w:left="135"/>
              <w:jc w:val="center"/>
            </w:pPr>
            <w:r w:rsidRPr="00420D2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27846B2B" w14:textId="77777777" w:rsidR="00FB6F91" w:rsidRDefault="00FB6F91">
            <w:pPr>
              <w:spacing w:after="0"/>
              <w:ind w:left="135"/>
              <w:jc w:val="center"/>
            </w:pPr>
          </w:p>
        </w:tc>
        <w:tc>
          <w:tcPr>
            <w:tcW w:w="1694" w:type="dxa"/>
            <w:tcMar>
              <w:top w:w="50" w:type="dxa"/>
              <w:left w:w="100" w:type="dxa"/>
            </w:tcMar>
            <w:vAlign w:val="center"/>
          </w:tcPr>
          <w:p w14:paraId="27846B2C" w14:textId="77777777" w:rsidR="00FB6F91" w:rsidRDefault="00FB6F91">
            <w:pPr>
              <w:spacing w:after="0"/>
              <w:ind w:left="135"/>
              <w:jc w:val="center"/>
            </w:pPr>
          </w:p>
        </w:tc>
        <w:tc>
          <w:tcPr>
            <w:tcW w:w="2408" w:type="dxa"/>
            <w:tcMar>
              <w:top w:w="50" w:type="dxa"/>
              <w:left w:w="100" w:type="dxa"/>
            </w:tcMar>
            <w:vAlign w:val="center"/>
          </w:tcPr>
          <w:p w14:paraId="27846B2D"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418</w:t>
              </w:r>
              <w:r>
                <w:rPr>
                  <w:rFonts w:ascii="Times New Roman" w:hAnsi="Times New Roman"/>
                  <w:color w:val="0000FF"/>
                  <w:u w:val="single"/>
                </w:rPr>
                <w:t>d</w:t>
              </w:r>
              <w:r w:rsidRPr="00420D2B">
                <w:rPr>
                  <w:rFonts w:ascii="Times New Roman" w:hAnsi="Times New Roman"/>
                  <w:color w:val="0000FF"/>
                  <w:u w:val="single"/>
                  <w:lang w:val="ru-RU"/>
                </w:rPr>
                <w:t>72</w:t>
              </w:r>
            </w:hyperlink>
          </w:p>
        </w:tc>
      </w:tr>
      <w:tr w:rsidR="00FB6F91" w14:paraId="27846B32" w14:textId="77777777" w:rsidTr="004F66CF">
        <w:trPr>
          <w:trHeight w:val="144"/>
          <w:tblCellSpacing w:w="0" w:type="dxa"/>
        </w:trPr>
        <w:tc>
          <w:tcPr>
            <w:tcW w:w="0" w:type="auto"/>
            <w:gridSpan w:val="2"/>
            <w:tcMar>
              <w:top w:w="50" w:type="dxa"/>
              <w:left w:w="100" w:type="dxa"/>
            </w:tcMar>
            <w:vAlign w:val="center"/>
          </w:tcPr>
          <w:p w14:paraId="27846B2F" w14:textId="77777777" w:rsidR="00FB6F9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27846B30" w14:textId="77777777" w:rsidR="00FB6F91"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7846B31" w14:textId="77777777" w:rsidR="00FB6F91" w:rsidRDefault="00FB6F91"/>
        </w:tc>
      </w:tr>
      <w:tr w:rsidR="00FB6F91" w14:paraId="27846B34" w14:textId="77777777" w:rsidTr="004F66CF">
        <w:trPr>
          <w:trHeight w:val="144"/>
          <w:tblCellSpacing w:w="0" w:type="dxa"/>
        </w:trPr>
        <w:tc>
          <w:tcPr>
            <w:tcW w:w="0" w:type="auto"/>
            <w:gridSpan w:val="6"/>
            <w:tcMar>
              <w:top w:w="50" w:type="dxa"/>
              <w:left w:w="100" w:type="dxa"/>
            </w:tcMar>
            <w:vAlign w:val="center"/>
          </w:tcPr>
          <w:p w14:paraId="27846B33" w14:textId="77777777" w:rsidR="00FB6F9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Природа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FB6F91" w:rsidRPr="00E50063" w14:paraId="27846B3B" w14:textId="77777777" w:rsidTr="004F66CF">
        <w:trPr>
          <w:trHeight w:val="144"/>
          <w:tblCellSpacing w:w="0" w:type="dxa"/>
        </w:trPr>
        <w:tc>
          <w:tcPr>
            <w:tcW w:w="455" w:type="dxa"/>
            <w:tcMar>
              <w:top w:w="50" w:type="dxa"/>
              <w:left w:w="100" w:type="dxa"/>
            </w:tcMar>
            <w:vAlign w:val="center"/>
          </w:tcPr>
          <w:p w14:paraId="27846B35" w14:textId="77777777" w:rsidR="00FB6F91" w:rsidRDefault="00000000">
            <w:pPr>
              <w:spacing w:after="0"/>
            </w:pPr>
            <w:r>
              <w:rPr>
                <w:rFonts w:ascii="Times New Roman" w:hAnsi="Times New Roman"/>
                <w:color w:val="000000"/>
                <w:sz w:val="24"/>
              </w:rPr>
              <w:t>2.1</w:t>
            </w:r>
          </w:p>
        </w:tc>
        <w:tc>
          <w:tcPr>
            <w:tcW w:w="3872" w:type="dxa"/>
            <w:tcMar>
              <w:top w:w="50" w:type="dxa"/>
              <w:left w:w="100" w:type="dxa"/>
            </w:tcMar>
            <w:vAlign w:val="center"/>
          </w:tcPr>
          <w:p w14:paraId="27846B36" w14:textId="77777777" w:rsidR="00FB6F91" w:rsidRPr="00420D2B" w:rsidRDefault="00000000">
            <w:pPr>
              <w:spacing w:after="0"/>
              <w:ind w:left="135"/>
              <w:rPr>
                <w:lang w:val="ru-RU"/>
              </w:rPr>
            </w:pPr>
            <w:r w:rsidRPr="00420D2B">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14:paraId="27846B37" w14:textId="77777777" w:rsidR="00FB6F91" w:rsidRDefault="00000000">
            <w:pPr>
              <w:spacing w:after="0"/>
              <w:ind w:left="135"/>
              <w:jc w:val="center"/>
            </w:pPr>
            <w:r w:rsidRPr="00420D2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27846B38" w14:textId="77777777" w:rsidR="00FB6F91" w:rsidRDefault="00FB6F91">
            <w:pPr>
              <w:spacing w:after="0"/>
              <w:ind w:left="135"/>
              <w:jc w:val="center"/>
            </w:pPr>
          </w:p>
        </w:tc>
        <w:tc>
          <w:tcPr>
            <w:tcW w:w="1694" w:type="dxa"/>
            <w:tcMar>
              <w:top w:w="50" w:type="dxa"/>
              <w:left w:w="100" w:type="dxa"/>
            </w:tcMar>
            <w:vAlign w:val="center"/>
          </w:tcPr>
          <w:p w14:paraId="27846B39" w14:textId="77777777" w:rsidR="00FB6F91" w:rsidRDefault="0000000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27846B3A"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418</w:t>
              </w:r>
              <w:r>
                <w:rPr>
                  <w:rFonts w:ascii="Times New Roman" w:hAnsi="Times New Roman"/>
                  <w:color w:val="0000FF"/>
                  <w:u w:val="single"/>
                </w:rPr>
                <w:t>d</w:t>
              </w:r>
              <w:r w:rsidRPr="00420D2B">
                <w:rPr>
                  <w:rFonts w:ascii="Times New Roman" w:hAnsi="Times New Roman"/>
                  <w:color w:val="0000FF"/>
                  <w:u w:val="single"/>
                  <w:lang w:val="ru-RU"/>
                </w:rPr>
                <w:t>72</w:t>
              </w:r>
            </w:hyperlink>
          </w:p>
        </w:tc>
      </w:tr>
      <w:tr w:rsidR="00FB6F91" w:rsidRPr="00E50063" w14:paraId="27846B42" w14:textId="77777777" w:rsidTr="004F66CF">
        <w:trPr>
          <w:trHeight w:val="144"/>
          <w:tblCellSpacing w:w="0" w:type="dxa"/>
        </w:trPr>
        <w:tc>
          <w:tcPr>
            <w:tcW w:w="455" w:type="dxa"/>
            <w:tcMar>
              <w:top w:w="50" w:type="dxa"/>
              <w:left w:w="100" w:type="dxa"/>
            </w:tcMar>
            <w:vAlign w:val="center"/>
          </w:tcPr>
          <w:p w14:paraId="27846B3C" w14:textId="77777777" w:rsidR="00FB6F91" w:rsidRDefault="00000000">
            <w:pPr>
              <w:spacing w:after="0"/>
            </w:pPr>
            <w:r>
              <w:rPr>
                <w:rFonts w:ascii="Times New Roman" w:hAnsi="Times New Roman"/>
                <w:color w:val="000000"/>
                <w:sz w:val="24"/>
              </w:rPr>
              <w:t>2.2</w:t>
            </w:r>
          </w:p>
        </w:tc>
        <w:tc>
          <w:tcPr>
            <w:tcW w:w="3872" w:type="dxa"/>
            <w:tcMar>
              <w:top w:w="50" w:type="dxa"/>
              <w:left w:w="100" w:type="dxa"/>
            </w:tcMar>
            <w:vAlign w:val="center"/>
          </w:tcPr>
          <w:p w14:paraId="27846B3D" w14:textId="77777777" w:rsidR="00FB6F91" w:rsidRPr="00420D2B" w:rsidRDefault="00000000">
            <w:pPr>
              <w:spacing w:after="0"/>
              <w:ind w:left="135"/>
              <w:rPr>
                <w:lang w:val="ru-RU"/>
              </w:rPr>
            </w:pPr>
            <w:r w:rsidRPr="00420D2B">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14:paraId="27846B3E" w14:textId="77777777" w:rsidR="00FB6F91" w:rsidRDefault="00000000">
            <w:pPr>
              <w:spacing w:after="0"/>
              <w:ind w:left="135"/>
              <w:jc w:val="center"/>
            </w:pPr>
            <w:r w:rsidRPr="00420D2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14:paraId="27846B3F" w14:textId="77777777" w:rsidR="00FB6F91" w:rsidRDefault="00FB6F91">
            <w:pPr>
              <w:spacing w:after="0"/>
              <w:ind w:left="135"/>
              <w:jc w:val="center"/>
            </w:pPr>
          </w:p>
        </w:tc>
        <w:tc>
          <w:tcPr>
            <w:tcW w:w="1694" w:type="dxa"/>
            <w:tcMar>
              <w:top w:w="50" w:type="dxa"/>
              <w:left w:w="100" w:type="dxa"/>
            </w:tcMar>
            <w:vAlign w:val="center"/>
          </w:tcPr>
          <w:p w14:paraId="27846B40" w14:textId="77777777" w:rsidR="00FB6F91" w:rsidRDefault="00000000">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27846B41"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418</w:t>
              </w:r>
              <w:r>
                <w:rPr>
                  <w:rFonts w:ascii="Times New Roman" w:hAnsi="Times New Roman"/>
                  <w:color w:val="0000FF"/>
                  <w:u w:val="single"/>
                </w:rPr>
                <w:t>d</w:t>
              </w:r>
              <w:r w:rsidRPr="00420D2B">
                <w:rPr>
                  <w:rFonts w:ascii="Times New Roman" w:hAnsi="Times New Roman"/>
                  <w:color w:val="0000FF"/>
                  <w:u w:val="single"/>
                  <w:lang w:val="ru-RU"/>
                </w:rPr>
                <w:t>72</w:t>
              </w:r>
            </w:hyperlink>
          </w:p>
        </w:tc>
      </w:tr>
      <w:tr w:rsidR="00FB6F91" w:rsidRPr="00E50063" w14:paraId="27846B49" w14:textId="77777777" w:rsidTr="004F66CF">
        <w:trPr>
          <w:trHeight w:val="144"/>
          <w:tblCellSpacing w:w="0" w:type="dxa"/>
        </w:trPr>
        <w:tc>
          <w:tcPr>
            <w:tcW w:w="455" w:type="dxa"/>
            <w:tcMar>
              <w:top w:w="50" w:type="dxa"/>
              <w:left w:w="100" w:type="dxa"/>
            </w:tcMar>
            <w:vAlign w:val="center"/>
          </w:tcPr>
          <w:p w14:paraId="27846B43" w14:textId="77777777" w:rsidR="00FB6F91" w:rsidRDefault="00000000">
            <w:pPr>
              <w:spacing w:after="0"/>
            </w:pPr>
            <w:r>
              <w:rPr>
                <w:rFonts w:ascii="Times New Roman" w:hAnsi="Times New Roman"/>
                <w:color w:val="000000"/>
                <w:sz w:val="24"/>
              </w:rPr>
              <w:t>2.3</w:t>
            </w:r>
          </w:p>
        </w:tc>
        <w:tc>
          <w:tcPr>
            <w:tcW w:w="3872" w:type="dxa"/>
            <w:tcMar>
              <w:top w:w="50" w:type="dxa"/>
              <w:left w:w="100" w:type="dxa"/>
            </w:tcMar>
            <w:vAlign w:val="center"/>
          </w:tcPr>
          <w:p w14:paraId="27846B44" w14:textId="77777777" w:rsidR="00FB6F91" w:rsidRDefault="00000000">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p>
        </w:tc>
        <w:tc>
          <w:tcPr>
            <w:tcW w:w="892" w:type="dxa"/>
            <w:tcMar>
              <w:top w:w="50" w:type="dxa"/>
              <w:left w:w="100" w:type="dxa"/>
            </w:tcMar>
            <w:vAlign w:val="center"/>
          </w:tcPr>
          <w:p w14:paraId="27846B45" w14:textId="77777777" w:rsidR="00FB6F91" w:rsidRDefault="00000000">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14:paraId="27846B46" w14:textId="77777777" w:rsidR="00FB6F91" w:rsidRDefault="00FB6F91">
            <w:pPr>
              <w:spacing w:after="0"/>
              <w:ind w:left="135"/>
              <w:jc w:val="center"/>
            </w:pPr>
          </w:p>
        </w:tc>
        <w:tc>
          <w:tcPr>
            <w:tcW w:w="1694" w:type="dxa"/>
            <w:tcMar>
              <w:top w:w="50" w:type="dxa"/>
              <w:left w:w="100" w:type="dxa"/>
            </w:tcMar>
            <w:vAlign w:val="center"/>
          </w:tcPr>
          <w:p w14:paraId="27846B47" w14:textId="77777777" w:rsidR="00FB6F91" w:rsidRDefault="00000000">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27846B48"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418</w:t>
              </w:r>
              <w:r>
                <w:rPr>
                  <w:rFonts w:ascii="Times New Roman" w:hAnsi="Times New Roman"/>
                  <w:color w:val="0000FF"/>
                  <w:u w:val="single"/>
                </w:rPr>
                <w:t>d</w:t>
              </w:r>
              <w:r w:rsidRPr="00420D2B">
                <w:rPr>
                  <w:rFonts w:ascii="Times New Roman" w:hAnsi="Times New Roman"/>
                  <w:color w:val="0000FF"/>
                  <w:u w:val="single"/>
                  <w:lang w:val="ru-RU"/>
                </w:rPr>
                <w:t>72</w:t>
              </w:r>
            </w:hyperlink>
          </w:p>
        </w:tc>
      </w:tr>
      <w:tr w:rsidR="00FB6F91" w:rsidRPr="00E50063" w14:paraId="27846B50" w14:textId="77777777" w:rsidTr="004F66CF">
        <w:trPr>
          <w:trHeight w:val="144"/>
          <w:tblCellSpacing w:w="0" w:type="dxa"/>
        </w:trPr>
        <w:tc>
          <w:tcPr>
            <w:tcW w:w="455" w:type="dxa"/>
            <w:tcMar>
              <w:top w:w="50" w:type="dxa"/>
              <w:left w:w="100" w:type="dxa"/>
            </w:tcMar>
            <w:vAlign w:val="center"/>
          </w:tcPr>
          <w:p w14:paraId="27846B4A" w14:textId="77777777" w:rsidR="00FB6F91" w:rsidRDefault="00000000">
            <w:pPr>
              <w:spacing w:after="0"/>
            </w:pPr>
            <w:r>
              <w:rPr>
                <w:rFonts w:ascii="Times New Roman" w:hAnsi="Times New Roman"/>
                <w:color w:val="000000"/>
                <w:sz w:val="24"/>
              </w:rPr>
              <w:t>2.4</w:t>
            </w:r>
          </w:p>
        </w:tc>
        <w:tc>
          <w:tcPr>
            <w:tcW w:w="3872" w:type="dxa"/>
            <w:tcMar>
              <w:top w:w="50" w:type="dxa"/>
              <w:left w:w="100" w:type="dxa"/>
            </w:tcMar>
            <w:vAlign w:val="center"/>
          </w:tcPr>
          <w:p w14:paraId="27846B4B" w14:textId="77777777" w:rsidR="00FB6F91" w:rsidRPr="00420D2B" w:rsidRDefault="00000000">
            <w:pPr>
              <w:spacing w:after="0"/>
              <w:ind w:left="135"/>
              <w:rPr>
                <w:lang w:val="ru-RU"/>
              </w:rPr>
            </w:pPr>
            <w:r w:rsidRPr="00420D2B">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14:paraId="27846B4C" w14:textId="77777777" w:rsidR="00FB6F91" w:rsidRDefault="00000000">
            <w:pPr>
              <w:spacing w:after="0"/>
              <w:ind w:left="135"/>
              <w:jc w:val="center"/>
            </w:pPr>
            <w:r w:rsidRPr="00420D2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14:paraId="27846B4D" w14:textId="77777777" w:rsidR="00FB6F91" w:rsidRDefault="00FB6F91">
            <w:pPr>
              <w:spacing w:after="0"/>
              <w:ind w:left="135"/>
              <w:jc w:val="center"/>
            </w:pPr>
          </w:p>
        </w:tc>
        <w:tc>
          <w:tcPr>
            <w:tcW w:w="1694" w:type="dxa"/>
            <w:tcMar>
              <w:top w:w="50" w:type="dxa"/>
              <w:left w:w="100" w:type="dxa"/>
            </w:tcMar>
            <w:vAlign w:val="center"/>
          </w:tcPr>
          <w:p w14:paraId="27846B4E" w14:textId="77777777" w:rsidR="00FB6F91" w:rsidRDefault="0000000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27846B4F"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418</w:t>
              </w:r>
              <w:r>
                <w:rPr>
                  <w:rFonts w:ascii="Times New Roman" w:hAnsi="Times New Roman"/>
                  <w:color w:val="0000FF"/>
                  <w:u w:val="single"/>
                </w:rPr>
                <w:t>d</w:t>
              </w:r>
              <w:r w:rsidRPr="00420D2B">
                <w:rPr>
                  <w:rFonts w:ascii="Times New Roman" w:hAnsi="Times New Roman"/>
                  <w:color w:val="0000FF"/>
                  <w:u w:val="single"/>
                  <w:lang w:val="ru-RU"/>
                </w:rPr>
                <w:t>72</w:t>
              </w:r>
            </w:hyperlink>
          </w:p>
        </w:tc>
      </w:tr>
      <w:tr w:rsidR="00FB6F91" w:rsidRPr="00E50063" w14:paraId="27846B57" w14:textId="77777777" w:rsidTr="004F66CF">
        <w:trPr>
          <w:trHeight w:val="144"/>
          <w:tblCellSpacing w:w="0" w:type="dxa"/>
        </w:trPr>
        <w:tc>
          <w:tcPr>
            <w:tcW w:w="455" w:type="dxa"/>
            <w:tcMar>
              <w:top w:w="50" w:type="dxa"/>
              <w:left w:w="100" w:type="dxa"/>
            </w:tcMar>
            <w:vAlign w:val="center"/>
          </w:tcPr>
          <w:p w14:paraId="27846B51" w14:textId="77777777" w:rsidR="00FB6F91" w:rsidRDefault="00000000">
            <w:pPr>
              <w:spacing w:after="0"/>
            </w:pPr>
            <w:r>
              <w:rPr>
                <w:rFonts w:ascii="Times New Roman" w:hAnsi="Times New Roman"/>
                <w:color w:val="000000"/>
                <w:sz w:val="24"/>
              </w:rPr>
              <w:lastRenderedPageBreak/>
              <w:t>2.5</w:t>
            </w:r>
          </w:p>
        </w:tc>
        <w:tc>
          <w:tcPr>
            <w:tcW w:w="3872" w:type="dxa"/>
            <w:tcMar>
              <w:top w:w="50" w:type="dxa"/>
              <w:left w:w="100" w:type="dxa"/>
            </w:tcMar>
            <w:vAlign w:val="center"/>
          </w:tcPr>
          <w:p w14:paraId="27846B52" w14:textId="77777777" w:rsidR="00FB6F91" w:rsidRDefault="00000000">
            <w:pPr>
              <w:spacing w:after="0"/>
              <w:ind w:left="135"/>
            </w:pPr>
            <w:proofErr w:type="spellStart"/>
            <w:r>
              <w:rPr>
                <w:rFonts w:ascii="Times New Roman" w:hAnsi="Times New Roman"/>
                <w:color w:val="000000"/>
                <w:sz w:val="24"/>
              </w:rPr>
              <w:t>Природнохозяйственные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зоны</w:t>
            </w:r>
            <w:proofErr w:type="spellEnd"/>
          </w:p>
        </w:tc>
        <w:tc>
          <w:tcPr>
            <w:tcW w:w="892" w:type="dxa"/>
            <w:tcMar>
              <w:top w:w="50" w:type="dxa"/>
              <w:left w:w="100" w:type="dxa"/>
            </w:tcMar>
            <w:vAlign w:val="center"/>
          </w:tcPr>
          <w:p w14:paraId="27846B53" w14:textId="77777777" w:rsidR="00FB6F91" w:rsidRDefault="00000000">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14:paraId="27846B54" w14:textId="77777777" w:rsidR="00FB6F91" w:rsidRDefault="00FB6F91">
            <w:pPr>
              <w:spacing w:after="0"/>
              <w:ind w:left="135"/>
              <w:jc w:val="center"/>
            </w:pPr>
          </w:p>
        </w:tc>
        <w:tc>
          <w:tcPr>
            <w:tcW w:w="1694" w:type="dxa"/>
            <w:tcMar>
              <w:top w:w="50" w:type="dxa"/>
              <w:left w:w="100" w:type="dxa"/>
            </w:tcMar>
            <w:vAlign w:val="center"/>
          </w:tcPr>
          <w:p w14:paraId="27846B55" w14:textId="77777777" w:rsidR="00FB6F91" w:rsidRDefault="0000000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27846B56"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418</w:t>
              </w:r>
              <w:r>
                <w:rPr>
                  <w:rFonts w:ascii="Times New Roman" w:hAnsi="Times New Roman"/>
                  <w:color w:val="0000FF"/>
                  <w:u w:val="single"/>
                </w:rPr>
                <w:t>d</w:t>
              </w:r>
              <w:r w:rsidRPr="00420D2B">
                <w:rPr>
                  <w:rFonts w:ascii="Times New Roman" w:hAnsi="Times New Roman"/>
                  <w:color w:val="0000FF"/>
                  <w:u w:val="single"/>
                  <w:lang w:val="ru-RU"/>
                </w:rPr>
                <w:t>72</w:t>
              </w:r>
            </w:hyperlink>
          </w:p>
        </w:tc>
      </w:tr>
      <w:tr w:rsidR="00FB6F91" w14:paraId="27846B5B" w14:textId="77777777" w:rsidTr="004F66CF">
        <w:trPr>
          <w:trHeight w:val="144"/>
          <w:tblCellSpacing w:w="0" w:type="dxa"/>
        </w:trPr>
        <w:tc>
          <w:tcPr>
            <w:tcW w:w="0" w:type="auto"/>
            <w:gridSpan w:val="2"/>
            <w:tcMar>
              <w:top w:w="50" w:type="dxa"/>
              <w:left w:w="100" w:type="dxa"/>
            </w:tcMar>
            <w:vAlign w:val="center"/>
          </w:tcPr>
          <w:p w14:paraId="27846B58" w14:textId="77777777" w:rsidR="00FB6F9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27846B59" w14:textId="77777777" w:rsidR="00FB6F91" w:rsidRDefault="0000000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27846B5A" w14:textId="77777777" w:rsidR="00FB6F91" w:rsidRDefault="00FB6F91"/>
        </w:tc>
      </w:tr>
      <w:tr w:rsidR="00FB6F91" w14:paraId="27846B5D" w14:textId="77777777" w:rsidTr="004F66CF">
        <w:trPr>
          <w:trHeight w:val="144"/>
          <w:tblCellSpacing w:w="0" w:type="dxa"/>
        </w:trPr>
        <w:tc>
          <w:tcPr>
            <w:tcW w:w="0" w:type="auto"/>
            <w:gridSpan w:val="6"/>
            <w:tcMar>
              <w:top w:w="50" w:type="dxa"/>
              <w:left w:w="100" w:type="dxa"/>
            </w:tcMar>
            <w:vAlign w:val="center"/>
          </w:tcPr>
          <w:p w14:paraId="27846B5C" w14:textId="77777777" w:rsidR="00FB6F9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Население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FB6F91" w:rsidRPr="00E50063" w14:paraId="27846B64" w14:textId="77777777" w:rsidTr="004F66CF">
        <w:trPr>
          <w:trHeight w:val="144"/>
          <w:tblCellSpacing w:w="0" w:type="dxa"/>
        </w:trPr>
        <w:tc>
          <w:tcPr>
            <w:tcW w:w="455" w:type="dxa"/>
            <w:tcMar>
              <w:top w:w="50" w:type="dxa"/>
              <w:left w:w="100" w:type="dxa"/>
            </w:tcMar>
            <w:vAlign w:val="center"/>
          </w:tcPr>
          <w:p w14:paraId="27846B5E" w14:textId="77777777" w:rsidR="00FB6F91" w:rsidRDefault="00000000">
            <w:pPr>
              <w:spacing w:after="0"/>
            </w:pPr>
            <w:r>
              <w:rPr>
                <w:rFonts w:ascii="Times New Roman" w:hAnsi="Times New Roman"/>
                <w:color w:val="000000"/>
                <w:sz w:val="24"/>
              </w:rPr>
              <w:t>3.1</w:t>
            </w:r>
          </w:p>
        </w:tc>
        <w:tc>
          <w:tcPr>
            <w:tcW w:w="3872" w:type="dxa"/>
            <w:tcMar>
              <w:top w:w="50" w:type="dxa"/>
              <w:left w:w="100" w:type="dxa"/>
            </w:tcMar>
            <w:vAlign w:val="center"/>
          </w:tcPr>
          <w:p w14:paraId="27846B5F" w14:textId="77777777" w:rsidR="00FB6F91" w:rsidRDefault="00000000">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27846B60" w14:textId="77777777" w:rsidR="00FB6F91"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27846B61" w14:textId="77777777" w:rsidR="00FB6F91" w:rsidRDefault="00FB6F91">
            <w:pPr>
              <w:spacing w:after="0"/>
              <w:ind w:left="135"/>
              <w:jc w:val="center"/>
            </w:pPr>
          </w:p>
        </w:tc>
        <w:tc>
          <w:tcPr>
            <w:tcW w:w="1694" w:type="dxa"/>
            <w:tcMar>
              <w:top w:w="50" w:type="dxa"/>
              <w:left w:w="100" w:type="dxa"/>
            </w:tcMar>
            <w:vAlign w:val="center"/>
          </w:tcPr>
          <w:p w14:paraId="27846B62" w14:textId="77777777" w:rsidR="00FB6F91" w:rsidRDefault="0000000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27846B63"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418</w:t>
              </w:r>
              <w:r>
                <w:rPr>
                  <w:rFonts w:ascii="Times New Roman" w:hAnsi="Times New Roman"/>
                  <w:color w:val="0000FF"/>
                  <w:u w:val="single"/>
                </w:rPr>
                <w:t>d</w:t>
              </w:r>
              <w:r w:rsidRPr="00420D2B">
                <w:rPr>
                  <w:rFonts w:ascii="Times New Roman" w:hAnsi="Times New Roman"/>
                  <w:color w:val="0000FF"/>
                  <w:u w:val="single"/>
                  <w:lang w:val="ru-RU"/>
                </w:rPr>
                <w:t>72</w:t>
              </w:r>
            </w:hyperlink>
          </w:p>
        </w:tc>
      </w:tr>
      <w:tr w:rsidR="00FB6F91" w:rsidRPr="00E50063" w14:paraId="27846B6B" w14:textId="77777777" w:rsidTr="004F66CF">
        <w:trPr>
          <w:trHeight w:val="144"/>
          <w:tblCellSpacing w:w="0" w:type="dxa"/>
        </w:trPr>
        <w:tc>
          <w:tcPr>
            <w:tcW w:w="455" w:type="dxa"/>
            <w:tcMar>
              <w:top w:w="50" w:type="dxa"/>
              <w:left w:w="100" w:type="dxa"/>
            </w:tcMar>
            <w:vAlign w:val="center"/>
          </w:tcPr>
          <w:p w14:paraId="27846B65" w14:textId="77777777" w:rsidR="00FB6F91" w:rsidRDefault="00000000">
            <w:pPr>
              <w:spacing w:after="0"/>
            </w:pPr>
            <w:r>
              <w:rPr>
                <w:rFonts w:ascii="Times New Roman" w:hAnsi="Times New Roman"/>
                <w:color w:val="000000"/>
                <w:sz w:val="24"/>
              </w:rPr>
              <w:t>3.2</w:t>
            </w:r>
          </w:p>
        </w:tc>
        <w:tc>
          <w:tcPr>
            <w:tcW w:w="3872" w:type="dxa"/>
            <w:tcMar>
              <w:top w:w="50" w:type="dxa"/>
              <w:left w:w="100" w:type="dxa"/>
            </w:tcMar>
            <w:vAlign w:val="center"/>
          </w:tcPr>
          <w:p w14:paraId="27846B66" w14:textId="77777777" w:rsidR="00FB6F91" w:rsidRPr="00420D2B" w:rsidRDefault="00000000">
            <w:pPr>
              <w:spacing w:after="0"/>
              <w:ind w:left="135"/>
              <w:rPr>
                <w:lang w:val="ru-RU"/>
              </w:rPr>
            </w:pPr>
            <w:r w:rsidRPr="00420D2B">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14:paraId="27846B67" w14:textId="77777777" w:rsidR="00FB6F91" w:rsidRDefault="00000000">
            <w:pPr>
              <w:spacing w:after="0"/>
              <w:ind w:left="135"/>
              <w:jc w:val="center"/>
            </w:pPr>
            <w:r w:rsidRPr="00420D2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27846B68" w14:textId="77777777" w:rsidR="00FB6F91" w:rsidRDefault="00FB6F91">
            <w:pPr>
              <w:spacing w:after="0"/>
              <w:ind w:left="135"/>
              <w:jc w:val="center"/>
            </w:pPr>
          </w:p>
        </w:tc>
        <w:tc>
          <w:tcPr>
            <w:tcW w:w="1694" w:type="dxa"/>
            <w:tcMar>
              <w:top w:w="50" w:type="dxa"/>
              <w:left w:w="100" w:type="dxa"/>
            </w:tcMar>
            <w:vAlign w:val="center"/>
          </w:tcPr>
          <w:p w14:paraId="27846B69" w14:textId="77777777" w:rsidR="00FB6F91" w:rsidRDefault="00FB6F91">
            <w:pPr>
              <w:spacing w:after="0"/>
              <w:ind w:left="135"/>
              <w:jc w:val="center"/>
            </w:pPr>
          </w:p>
        </w:tc>
        <w:tc>
          <w:tcPr>
            <w:tcW w:w="2408" w:type="dxa"/>
            <w:tcMar>
              <w:top w:w="50" w:type="dxa"/>
              <w:left w:w="100" w:type="dxa"/>
            </w:tcMar>
            <w:vAlign w:val="center"/>
          </w:tcPr>
          <w:p w14:paraId="27846B6A"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418</w:t>
              </w:r>
              <w:r>
                <w:rPr>
                  <w:rFonts w:ascii="Times New Roman" w:hAnsi="Times New Roman"/>
                  <w:color w:val="0000FF"/>
                  <w:u w:val="single"/>
                </w:rPr>
                <w:t>d</w:t>
              </w:r>
              <w:r w:rsidRPr="00420D2B">
                <w:rPr>
                  <w:rFonts w:ascii="Times New Roman" w:hAnsi="Times New Roman"/>
                  <w:color w:val="0000FF"/>
                  <w:u w:val="single"/>
                  <w:lang w:val="ru-RU"/>
                </w:rPr>
                <w:t>72</w:t>
              </w:r>
            </w:hyperlink>
          </w:p>
        </w:tc>
      </w:tr>
      <w:tr w:rsidR="00FB6F91" w:rsidRPr="00E50063" w14:paraId="27846B72" w14:textId="77777777" w:rsidTr="004F66CF">
        <w:trPr>
          <w:trHeight w:val="144"/>
          <w:tblCellSpacing w:w="0" w:type="dxa"/>
        </w:trPr>
        <w:tc>
          <w:tcPr>
            <w:tcW w:w="455" w:type="dxa"/>
            <w:tcMar>
              <w:top w:w="50" w:type="dxa"/>
              <w:left w:w="100" w:type="dxa"/>
            </w:tcMar>
            <w:vAlign w:val="center"/>
          </w:tcPr>
          <w:p w14:paraId="27846B6C" w14:textId="77777777" w:rsidR="00FB6F91" w:rsidRDefault="00000000">
            <w:pPr>
              <w:spacing w:after="0"/>
            </w:pPr>
            <w:r>
              <w:rPr>
                <w:rFonts w:ascii="Times New Roman" w:hAnsi="Times New Roman"/>
                <w:color w:val="000000"/>
                <w:sz w:val="24"/>
              </w:rPr>
              <w:t>3.3</w:t>
            </w:r>
          </w:p>
        </w:tc>
        <w:tc>
          <w:tcPr>
            <w:tcW w:w="3872" w:type="dxa"/>
            <w:tcMar>
              <w:top w:w="50" w:type="dxa"/>
              <w:left w:w="100" w:type="dxa"/>
            </w:tcMar>
            <w:vAlign w:val="center"/>
          </w:tcPr>
          <w:p w14:paraId="27846B6D" w14:textId="77777777" w:rsidR="00FB6F91" w:rsidRDefault="00000000">
            <w:pPr>
              <w:spacing w:after="0"/>
              <w:ind w:left="135"/>
            </w:pP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27846B6E" w14:textId="77777777" w:rsidR="00FB6F91"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7846B6F" w14:textId="77777777" w:rsidR="00FB6F91" w:rsidRDefault="00FB6F91">
            <w:pPr>
              <w:spacing w:after="0"/>
              <w:ind w:left="135"/>
              <w:jc w:val="center"/>
            </w:pPr>
          </w:p>
        </w:tc>
        <w:tc>
          <w:tcPr>
            <w:tcW w:w="1694" w:type="dxa"/>
            <w:tcMar>
              <w:top w:w="50" w:type="dxa"/>
              <w:left w:w="100" w:type="dxa"/>
            </w:tcMar>
            <w:vAlign w:val="center"/>
          </w:tcPr>
          <w:p w14:paraId="27846B70" w14:textId="77777777" w:rsidR="00FB6F91" w:rsidRDefault="0000000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27846B71"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418</w:t>
              </w:r>
              <w:r>
                <w:rPr>
                  <w:rFonts w:ascii="Times New Roman" w:hAnsi="Times New Roman"/>
                  <w:color w:val="0000FF"/>
                  <w:u w:val="single"/>
                </w:rPr>
                <w:t>d</w:t>
              </w:r>
              <w:r w:rsidRPr="00420D2B">
                <w:rPr>
                  <w:rFonts w:ascii="Times New Roman" w:hAnsi="Times New Roman"/>
                  <w:color w:val="0000FF"/>
                  <w:u w:val="single"/>
                  <w:lang w:val="ru-RU"/>
                </w:rPr>
                <w:t>72</w:t>
              </w:r>
            </w:hyperlink>
          </w:p>
        </w:tc>
      </w:tr>
      <w:tr w:rsidR="00FB6F91" w:rsidRPr="00E50063" w14:paraId="27846B79" w14:textId="77777777" w:rsidTr="004F66CF">
        <w:trPr>
          <w:trHeight w:val="144"/>
          <w:tblCellSpacing w:w="0" w:type="dxa"/>
        </w:trPr>
        <w:tc>
          <w:tcPr>
            <w:tcW w:w="455" w:type="dxa"/>
            <w:tcMar>
              <w:top w:w="50" w:type="dxa"/>
              <w:left w:w="100" w:type="dxa"/>
            </w:tcMar>
            <w:vAlign w:val="center"/>
          </w:tcPr>
          <w:p w14:paraId="27846B73" w14:textId="77777777" w:rsidR="00FB6F91" w:rsidRDefault="00000000">
            <w:pPr>
              <w:spacing w:after="0"/>
            </w:pPr>
            <w:r>
              <w:rPr>
                <w:rFonts w:ascii="Times New Roman" w:hAnsi="Times New Roman"/>
                <w:color w:val="000000"/>
                <w:sz w:val="24"/>
              </w:rPr>
              <w:t>3.4</w:t>
            </w:r>
          </w:p>
        </w:tc>
        <w:tc>
          <w:tcPr>
            <w:tcW w:w="3872" w:type="dxa"/>
            <w:tcMar>
              <w:top w:w="50" w:type="dxa"/>
              <w:left w:w="100" w:type="dxa"/>
            </w:tcMar>
            <w:vAlign w:val="center"/>
          </w:tcPr>
          <w:p w14:paraId="27846B74" w14:textId="77777777" w:rsidR="00FB6F91" w:rsidRPr="00420D2B" w:rsidRDefault="00000000">
            <w:pPr>
              <w:spacing w:after="0"/>
              <w:ind w:left="135"/>
              <w:rPr>
                <w:lang w:val="ru-RU"/>
              </w:rPr>
            </w:pPr>
            <w:r w:rsidRPr="00420D2B">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14:paraId="27846B75" w14:textId="77777777" w:rsidR="00FB6F91" w:rsidRDefault="00000000">
            <w:pPr>
              <w:spacing w:after="0"/>
              <w:ind w:left="135"/>
              <w:jc w:val="center"/>
            </w:pPr>
            <w:r w:rsidRPr="00420D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27846B76" w14:textId="77777777" w:rsidR="00FB6F91" w:rsidRDefault="00FB6F91">
            <w:pPr>
              <w:spacing w:after="0"/>
              <w:ind w:left="135"/>
              <w:jc w:val="center"/>
            </w:pPr>
          </w:p>
        </w:tc>
        <w:tc>
          <w:tcPr>
            <w:tcW w:w="1694" w:type="dxa"/>
            <w:tcMar>
              <w:top w:w="50" w:type="dxa"/>
              <w:left w:w="100" w:type="dxa"/>
            </w:tcMar>
            <w:vAlign w:val="center"/>
          </w:tcPr>
          <w:p w14:paraId="27846B77" w14:textId="77777777" w:rsidR="00FB6F91" w:rsidRDefault="0000000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27846B78"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418</w:t>
              </w:r>
              <w:r>
                <w:rPr>
                  <w:rFonts w:ascii="Times New Roman" w:hAnsi="Times New Roman"/>
                  <w:color w:val="0000FF"/>
                  <w:u w:val="single"/>
                </w:rPr>
                <w:t>d</w:t>
              </w:r>
              <w:r w:rsidRPr="00420D2B">
                <w:rPr>
                  <w:rFonts w:ascii="Times New Roman" w:hAnsi="Times New Roman"/>
                  <w:color w:val="0000FF"/>
                  <w:u w:val="single"/>
                  <w:lang w:val="ru-RU"/>
                </w:rPr>
                <w:t>72</w:t>
              </w:r>
            </w:hyperlink>
          </w:p>
        </w:tc>
      </w:tr>
      <w:tr w:rsidR="00FB6F91" w:rsidRPr="00E50063" w14:paraId="27846B80" w14:textId="77777777" w:rsidTr="004F66CF">
        <w:trPr>
          <w:trHeight w:val="144"/>
          <w:tblCellSpacing w:w="0" w:type="dxa"/>
        </w:trPr>
        <w:tc>
          <w:tcPr>
            <w:tcW w:w="455" w:type="dxa"/>
            <w:tcMar>
              <w:top w:w="50" w:type="dxa"/>
              <w:left w:w="100" w:type="dxa"/>
            </w:tcMar>
            <w:vAlign w:val="center"/>
          </w:tcPr>
          <w:p w14:paraId="27846B7A" w14:textId="77777777" w:rsidR="00FB6F91" w:rsidRDefault="00000000">
            <w:pPr>
              <w:spacing w:after="0"/>
            </w:pPr>
            <w:r>
              <w:rPr>
                <w:rFonts w:ascii="Times New Roman" w:hAnsi="Times New Roman"/>
                <w:color w:val="000000"/>
                <w:sz w:val="24"/>
              </w:rPr>
              <w:t>3.5</w:t>
            </w:r>
          </w:p>
        </w:tc>
        <w:tc>
          <w:tcPr>
            <w:tcW w:w="3872" w:type="dxa"/>
            <w:tcMar>
              <w:top w:w="50" w:type="dxa"/>
              <w:left w:w="100" w:type="dxa"/>
            </w:tcMar>
            <w:vAlign w:val="center"/>
          </w:tcPr>
          <w:p w14:paraId="27846B7B" w14:textId="77777777" w:rsidR="00FB6F91" w:rsidRDefault="00000000">
            <w:pPr>
              <w:spacing w:after="0"/>
              <w:ind w:left="135"/>
            </w:pPr>
            <w:proofErr w:type="spellStart"/>
            <w:r>
              <w:rPr>
                <w:rFonts w:ascii="Times New Roman" w:hAnsi="Times New Roman"/>
                <w:color w:val="000000"/>
                <w:sz w:val="24"/>
              </w:rPr>
              <w:t>Человеческий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капитал</w:t>
            </w:r>
            <w:proofErr w:type="spellEnd"/>
          </w:p>
        </w:tc>
        <w:tc>
          <w:tcPr>
            <w:tcW w:w="892" w:type="dxa"/>
            <w:tcMar>
              <w:top w:w="50" w:type="dxa"/>
              <w:left w:w="100" w:type="dxa"/>
            </w:tcMar>
            <w:vAlign w:val="center"/>
          </w:tcPr>
          <w:p w14:paraId="27846B7C" w14:textId="77777777" w:rsidR="00FB6F91"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27846B7D" w14:textId="77777777" w:rsidR="00FB6F91" w:rsidRDefault="00FB6F91">
            <w:pPr>
              <w:spacing w:after="0"/>
              <w:ind w:left="135"/>
              <w:jc w:val="center"/>
            </w:pPr>
          </w:p>
        </w:tc>
        <w:tc>
          <w:tcPr>
            <w:tcW w:w="1694" w:type="dxa"/>
            <w:tcMar>
              <w:top w:w="50" w:type="dxa"/>
              <w:left w:w="100" w:type="dxa"/>
            </w:tcMar>
            <w:vAlign w:val="center"/>
          </w:tcPr>
          <w:p w14:paraId="27846B7E" w14:textId="77777777" w:rsidR="00FB6F91" w:rsidRDefault="0000000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27846B7F"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418</w:t>
              </w:r>
              <w:r>
                <w:rPr>
                  <w:rFonts w:ascii="Times New Roman" w:hAnsi="Times New Roman"/>
                  <w:color w:val="0000FF"/>
                  <w:u w:val="single"/>
                </w:rPr>
                <w:t>d</w:t>
              </w:r>
              <w:r w:rsidRPr="00420D2B">
                <w:rPr>
                  <w:rFonts w:ascii="Times New Roman" w:hAnsi="Times New Roman"/>
                  <w:color w:val="0000FF"/>
                  <w:u w:val="single"/>
                  <w:lang w:val="ru-RU"/>
                </w:rPr>
                <w:t>72</w:t>
              </w:r>
            </w:hyperlink>
          </w:p>
        </w:tc>
      </w:tr>
      <w:tr w:rsidR="00FB6F91" w14:paraId="27846B84" w14:textId="77777777" w:rsidTr="004F66CF">
        <w:trPr>
          <w:trHeight w:val="144"/>
          <w:tblCellSpacing w:w="0" w:type="dxa"/>
        </w:trPr>
        <w:tc>
          <w:tcPr>
            <w:tcW w:w="0" w:type="auto"/>
            <w:gridSpan w:val="2"/>
            <w:tcMar>
              <w:top w:w="50" w:type="dxa"/>
              <w:left w:w="100" w:type="dxa"/>
            </w:tcMar>
            <w:vAlign w:val="center"/>
          </w:tcPr>
          <w:p w14:paraId="27846B81" w14:textId="77777777" w:rsidR="00FB6F9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27846B82" w14:textId="77777777" w:rsidR="00FB6F91"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7846B83" w14:textId="77777777" w:rsidR="00FB6F91" w:rsidRDefault="00FB6F91"/>
        </w:tc>
      </w:tr>
      <w:tr w:rsidR="00FB6F91" w:rsidRPr="00E50063" w14:paraId="27846B8A" w14:textId="77777777" w:rsidTr="004F66CF">
        <w:trPr>
          <w:trHeight w:val="144"/>
          <w:tblCellSpacing w:w="0" w:type="dxa"/>
        </w:trPr>
        <w:tc>
          <w:tcPr>
            <w:tcW w:w="0" w:type="auto"/>
            <w:gridSpan w:val="2"/>
            <w:tcMar>
              <w:top w:w="50" w:type="dxa"/>
              <w:left w:w="100" w:type="dxa"/>
            </w:tcMar>
            <w:vAlign w:val="center"/>
          </w:tcPr>
          <w:p w14:paraId="27846B85" w14:textId="77777777" w:rsidR="00FB6F91" w:rsidRDefault="0000000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02" w:type="dxa"/>
            <w:tcMar>
              <w:top w:w="50" w:type="dxa"/>
              <w:left w:w="100" w:type="dxa"/>
            </w:tcMar>
            <w:vAlign w:val="center"/>
          </w:tcPr>
          <w:p w14:paraId="27846B86" w14:textId="77777777" w:rsidR="00FB6F91" w:rsidRDefault="00000000">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14:paraId="27846B87" w14:textId="77777777" w:rsidR="00FB6F91" w:rsidRDefault="000000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27846B88" w14:textId="77777777" w:rsidR="00FB6F91" w:rsidRDefault="0000000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27846B89"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418</w:t>
              </w:r>
              <w:r>
                <w:rPr>
                  <w:rFonts w:ascii="Times New Roman" w:hAnsi="Times New Roman"/>
                  <w:color w:val="0000FF"/>
                  <w:u w:val="single"/>
                </w:rPr>
                <w:t>d</w:t>
              </w:r>
              <w:r w:rsidRPr="00420D2B">
                <w:rPr>
                  <w:rFonts w:ascii="Times New Roman" w:hAnsi="Times New Roman"/>
                  <w:color w:val="0000FF"/>
                  <w:u w:val="single"/>
                  <w:lang w:val="ru-RU"/>
                </w:rPr>
                <w:t>72</w:t>
              </w:r>
            </w:hyperlink>
          </w:p>
        </w:tc>
      </w:tr>
      <w:tr w:rsidR="00FB6F91" w14:paraId="27846B90" w14:textId="77777777" w:rsidTr="004F66CF">
        <w:trPr>
          <w:trHeight w:val="144"/>
          <w:tblCellSpacing w:w="0" w:type="dxa"/>
        </w:trPr>
        <w:tc>
          <w:tcPr>
            <w:tcW w:w="0" w:type="auto"/>
            <w:gridSpan w:val="2"/>
            <w:tcMar>
              <w:top w:w="50" w:type="dxa"/>
              <w:left w:w="100" w:type="dxa"/>
            </w:tcMar>
            <w:vAlign w:val="center"/>
          </w:tcPr>
          <w:p w14:paraId="27846B8B" w14:textId="77777777" w:rsidR="00FB6F91" w:rsidRPr="00420D2B" w:rsidRDefault="00000000">
            <w:pPr>
              <w:spacing w:after="0"/>
              <w:ind w:left="135"/>
              <w:rPr>
                <w:lang w:val="ru-RU"/>
              </w:rPr>
            </w:pPr>
            <w:r w:rsidRPr="00420D2B">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27846B8C" w14:textId="77777777" w:rsidR="00FB6F91" w:rsidRDefault="00000000">
            <w:pPr>
              <w:spacing w:after="0"/>
              <w:ind w:left="135"/>
              <w:jc w:val="center"/>
            </w:pPr>
            <w:r w:rsidRPr="00420D2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27846B8D" w14:textId="77777777" w:rsidR="00FB6F91" w:rsidRDefault="000000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27846B8E" w14:textId="77777777" w:rsidR="00FB6F91" w:rsidRDefault="00000000">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14:paraId="27846B8F" w14:textId="77777777" w:rsidR="00FB6F91" w:rsidRDefault="00FB6F91"/>
        </w:tc>
      </w:tr>
    </w:tbl>
    <w:p w14:paraId="27846B91" w14:textId="77777777" w:rsidR="00FB6F91" w:rsidRDefault="00FB6F91">
      <w:pPr>
        <w:sectPr w:rsidR="00FB6F91">
          <w:pgSz w:w="16383" w:h="11906" w:orient="landscape"/>
          <w:pgMar w:top="1134" w:right="850" w:bottom="1134" w:left="1701" w:header="720" w:footer="720" w:gutter="0"/>
          <w:cols w:space="720"/>
        </w:sectPr>
      </w:pPr>
    </w:p>
    <w:p w14:paraId="27846B92" w14:textId="77777777" w:rsidR="00FB6F91" w:rsidRDefault="00000000">
      <w:pPr>
        <w:spacing w:after="0"/>
        <w:ind w:left="120"/>
      </w:pPr>
      <w:r>
        <w:rPr>
          <w:rFonts w:ascii="Times New Roman" w:hAnsi="Times New Roman"/>
          <w:b/>
          <w:color w:val="000000"/>
          <w:sz w:val="28"/>
        </w:rPr>
        <w:lastRenderedPageBreak/>
        <w:t xml:space="preserve"> 9 КЛАСС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4731"/>
        <w:gridCol w:w="1482"/>
        <w:gridCol w:w="1861"/>
        <w:gridCol w:w="1930"/>
        <w:gridCol w:w="2857"/>
      </w:tblGrid>
      <w:tr w:rsidR="00FB6F91" w14:paraId="27846B9A" w14:textId="77777777" w:rsidTr="004F66CF">
        <w:trPr>
          <w:trHeight w:val="144"/>
          <w:tblCellSpacing w:w="0" w:type="dxa"/>
        </w:trPr>
        <w:tc>
          <w:tcPr>
            <w:tcW w:w="483" w:type="dxa"/>
            <w:vMerge w:val="restart"/>
            <w:tcMar>
              <w:top w:w="50" w:type="dxa"/>
              <w:left w:w="100" w:type="dxa"/>
            </w:tcMar>
            <w:vAlign w:val="center"/>
          </w:tcPr>
          <w:p w14:paraId="27846B93" w14:textId="77777777" w:rsidR="00FB6F91" w:rsidRDefault="00000000">
            <w:pPr>
              <w:spacing w:after="0"/>
              <w:ind w:left="135"/>
            </w:pPr>
            <w:r>
              <w:rPr>
                <w:rFonts w:ascii="Times New Roman" w:hAnsi="Times New Roman"/>
                <w:b/>
                <w:color w:val="000000"/>
                <w:sz w:val="24"/>
              </w:rPr>
              <w:t xml:space="preserve">№ п/п </w:t>
            </w:r>
          </w:p>
          <w:p w14:paraId="27846B94" w14:textId="77777777" w:rsidR="00FB6F91" w:rsidRDefault="00FB6F91">
            <w:pPr>
              <w:spacing w:after="0"/>
              <w:ind w:left="135"/>
            </w:pPr>
          </w:p>
        </w:tc>
        <w:tc>
          <w:tcPr>
            <w:tcW w:w="3344" w:type="dxa"/>
            <w:vMerge w:val="restart"/>
            <w:tcMar>
              <w:top w:w="50" w:type="dxa"/>
              <w:left w:w="100" w:type="dxa"/>
            </w:tcMar>
            <w:vAlign w:val="center"/>
          </w:tcPr>
          <w:p w14:paraId="27846B95" w14:textId="77777777" w:rsidR="00FB6F91"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7846B96" w14:textId="77777777" w:rsidR="00FB6F91" w:rsidRDefault="00FB6F91">
            <w:pPr>
              <w:spacing w:after="0"/>
              <w:ind w:left="135"/>
            </w:pPr>
          </w:p>
        </w:tc>
        <w:tc>
          <w:tcPr>
            <w:tcW w:w="0" w:type="auto"/>
            <w:gridSpan w:val="3"/>
            <w:tcMar>
              <w:top w:w="50" w:type="dxa"/>
              <w:left w:w="100" w:type="dxa"/>
            </w:tcMar>
            <w:vAlign w:val="center"/>
          </w:tcPr>
          <w:p w14:paraId="27846B97" w14:textId="77777777" w:rsidR="00FB6F91"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14:paraId="27846B98" w14:textId="77777777" w:rsidR="00FB6F91"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7846B99" w14:textId="77777777" w:rsidR="00FB6F91" w:rsidRDefault="00FB6F91">
            <w:pPr>
              <w:spacing w:after="0"/>
              <w:ind w:left="135"/>
            </w:pPr>
          </w:p>
        </w:tc>
      </w:tr>
      <w:tr w:rsidR="00FB6F91" w14:paraId="27846BA4" w14:textId="77777777" w:rsidTr="004F66CF">
        <w:trPr>
          <w:trHeight w:val="144"/>
          <w:tblCellSpacing w:w="0" w:type="dxa"/>
        </w:trPr>
        <w:tc>
          <w:tcPr>
            <w:tcW w:w="0" w:type="auto"/>
            <w:vMerge/>
            <w:tcMar>
              <w:top w:w="50" w:type="dxa"/>
              <w:left w:w="100" w:type="dxa"/>
            </w:tcMar>
          </w:tcPr>
          <w:p w14:paraId="27846B9B" w14:textId="77777777" w:rsidR="00FB6F91" w:rsidRDefault="00FB6F91"/>
        </w:tc>
        <w:tc>
          <w:tcPr>
            <w:tcW w:w="0" w:type="auto"/>
            <w:vMerge/>
            <w:tcMar>
              <w:top w:w="50" w:type="dxa"/>
              <w:left w:w="100" w:type="dxa"/>
            </w:tcMar>
          </w:tcPr>
          <w:p w14:paraId="27846B9C" w14:textId="77777777" w:rsidR="00FB6F91" w:rsidRDefault="00FB6F91"/>
        </w:tc>
        <w:tc>
          <w:tcPr>
            <w:tcW w:w="943" w:type="dxa"/>
            <w:tcMar>
              <w:top w:w="50" w:type="dxa"/>
              <w:left w:w="100" w:type="dxa"/>
            </w:tcMar>
            <w:vAlign w:val="center"/>
          </w:tcPr>
          <w:p w14:paraId="27846B9D" w14:textId="77777777" w:rsidR="00FB6F91"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7846B9E" w14:textId="77777777" w:rsidR="00FB6F91" w:rsidRDefault="00FB6F91">
            <w:pPr>
              <w:spacing w:after="0"/>
              <w:ind w:left="135"/>
            </w:pPr>
          </w:p>
        </w:tc>
        <w:tc>
          <w:tcPr>
            <w:tcW w:w="1659" w:type="dxa"/>
            <w:tcMar>
              <w:top w:w="50" w:type="dxa"/>
              <w:left w:w="100" w:type="dxa"/>
            </w:tcMar>
            <w:vAlign w:val="center"/>
          </w:tcPr>
          <w:p w14:paraId="27846B9F" w14:textId="77777777" w:rsidR="00FB6F91"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7846BA0" w14:textId="77777777" w:rsidR="00FB6F91" w:rsidRDefault="00FB6F91">
            <w:pPr>
              <w:spacing w:after="0"/>
              <w:ind w:left="135"/>
            </w:pPr>
          </w:p>
        </w:tc>
        <w:tc>
          <w:tcPr>
            <w:tcW w:w="1750" w:type="dxa"/>
            <w:tcMar>
              <w:top w:w="50" w:type="dxa"/>
              <w:left w:w="100" w:type="dxa"/>
            </w:tcMar>
            <w:vAlign w:val="center"/>
          </w:tcPr>
          <w:p w14:paraId="27846BA1" w14:textId="77777777" w:rsidR="00FB6F91"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7846BA2" w14:textId="77777777" w:rsidR="00FB6F91" w:rsidRDefault="00FB6F91">
            <w:pPr>
              <w:spacing w:after="0"/>
              <w:ind w:left="135"/>
            </w:pPr>
          </w:p>
        </w:tc>
        <w:tc>
          <w:tcPr>
            <w:tcW w:w="0" w:type="auto"/>
            <w:vMerge/>
            <w:tcMar>
              <w:top w:w="50" w:type="dxa"/>
              <w:left w:w="100" w:type="dxa"/>
            </w:tcMar>
          </w:tcPr>
          <w:p w14:paraId="27846BA3" w14:textId="77777777" w:rsidR="00FB6F91" w:rsidRDefault="00FB6F91"/>
        </w:tc>
      </w:tr>
      <w:tr w:rsidR="00FB6F91" w14:paraId="27846BA6" w14:textId="77777777" w:rsidTr="004F66CF">
        <w:trPr>
          <w:trHeight w:val="144"/>
          <w:tblCellSpacing w:w="0" w:type="dxa"/>
        </w:trPr>
        <w:tc>
          <w:tcPr>
            <w:tcW w:w="0" w:type="auto"/>
            <w:gridSpan w:val="6"/>
            <w:tcMar>
              <w:top w:w="50" w:type="dxa"/>
              <w:left w:w="100" w:type="dxa"/>
            </w:tcMar>
            <w:vAlign w:val="center"/>
          </w:tcPr>
          <w:p w14:paraId="27846BA5" w14:textId="77777777" w:rsidR="00FB6F9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Хозяйство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FB6F91" w:rsidRPr="00E50063" w14:paraId="27846BAD" w14:textId="77777777" w:rsidTr="004F66CF">
        <w:trPr>
          <w:trHeight w:val="144"/>
          <w:tblCellSpacing w:w="0" w:type="dxa"/>
        </w:trPr>
        <w:tc>
          <w:tcPr>
            <w:tcW w:w="483" w:type="dxa"/>
            <w:tcMar>
              <w:top w:w="50" w:type="dxa"/>
              <w:left w:w="100" w:type="dxa"/>
            </w:tcMar>
            <w:vAlign w:val="center"/>
          </w:tcPr>
          <w:p w14:paraId="27846BA7" w14:textId="77777777" w:rsidR="00FB6F91"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27846BA8" w14:textId="77777777" w:rsidR="00FB6F91" w:rsidRDefault="00000000">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43" w:type="dxa"/>
            <w:tcMar>
              <w:top w:w="50" w:type="dxa"/>
              <w:left w:w="100" w:type="dxa"/>
            </w:tcMar>
            <w:vAlign w:val="center"/>
          </w:tcPr>
          <w:p w14:paraId="27846BA9" w14:textId="77777777" w:rsidR="00FB6F91" w:rsidRDefault="00000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7846BAA" w14:textId="77777777" w:rsidR="00FB6F91" w:rsidRDefault="00FB6F91">
            <w:pPr>
              <w:spacing w:after="0"/>
              <w:ind w:left="135"/>
              <w:jc w:val="center"/>
            </w:pPr>
          </w:p>
        </w:tc>
        <w:tc>
          <w:tcPr>
            <w:tcW w:w="1750" w:type="dxa"/>
            <w:tcMar>
              <w:top w:w="50" w:type="dxa"/>
              <w:left w:w="100" w:type="dxa"/>
            </w:tcMar>
            <w:vAlign w:val="center"/>
          </w:tcPr>
          <w:p w14:paraId="27846BAB" w14:textId="77777777" w:rsidR="00FB6F91" w:rsidRDefault="00000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7846BAC"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w:t>
              </w:r>
              <w:r>
                <w:rPr>
                  <w:rFonts w:ascii="Times New Roman" w:hAnsi="Times New Roman"/>
                  <w:color w:val="0000FF"/>
                  <w:u w:val="single"/>
                </w:rPr>
                <w:t>b</w:t>
              </w:r>
              <w:r w:rsidRPr="00420D2B">
                <w:rPr>
                  <w:rFonts w:ascii="Times New Roman" w:hAnsi="Times New Roman"/>
                  <w:color w:val="0000FF"/>
                  <w:u w:val="single"/>
                  <w:lang w:val="ru-RU"/>
                </w:rPr>
                <w:t>112</w:t>
              </w:r>
            </w:hyperlink>
          </w:p>
        </w:tc>
      </w:tr>
      <w:tr w:rsidR="00FB6F91" w:rsidRPr="00E50063" w14:paraId="27846BB4" w14:textId="77777777" w:rsidTr="004F66CF">
        <w:trPr>
          <w:trHeight w:val="144"/>
          <w:tblCellSpacing w:w="0" w:type="dxa"/>
        </w:trPr>
        <w:tc>
          <w:tcPr>
            <w:tcW w:w="483" w:type="dxa"/>
            <w:tcMar>
              <w:top w:w="50" w:type="dxa"/>
              <w:left w:w="100" w:type="dxa"/>
            </w:tcMar>
            <w:vAlign w:val="center"/>
          </w:tcPr>
          <w:p w14:paraId="27846BAE" w14:textId="77777777" w:rsidR="00FB6F91"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27846BAF" w14:textId="77777777" w:rsidR="00FB6F91" w:rsidRDefault="00000000">
            <w:pPr>
              <w:spacing w:after="0"/>
              <w:ind w:left="135"/>
            </w:pPr>
            <w:proofErr w:type="spellStart"/>
            <w:r>
              <w:rPr>
                <w:rFonts w:ascii="Times New Roman" w:hAnsi="Times New Roman"/>
                <w:color w:val="000000"/>
                <w:sz w:val="24"/>
              </w:rPr>
              <w:t>Топливно-энергетический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(ТЭК) </w:t>
            </w:r>
          </w:p>
        </w:tc>
        <w:tc>
          <w:tcPr>
            <w:tcW w:w="943" w:type="dxa"/>
            <w:tcMar>
              <w:top w:w="50" w:type="dxa"/>
              <w:left w:w="100" w:type="dxa"/>
            </w:tcMar>
            <w:vAlign w:val="center"/>
          </w:tcPr>
          <w:p w14:paraId="27846BB0" w14:textId="77777777" w:rsidR="00FB6F91" w:rsidRDefault="0000000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27846BB1" w14:textId="77777777" w:rsidR="00FB6F91" w:rsidRDefault="00FB6F91">
            <w:pPr>
              <w:spacing w:after="0"/>
              <w:ind w:left="135"/>
              <w:jc w:val="center"/>
            </w:pPr>
          </w:p>
        </w:tc>
        <w:tc>
          <w:tcPr>
            <w:tcW w:w="1750" w:type="dxa"/>
            <w:tcMar>
              <w:top w:w="50" w:type="dxa"/>
              <w:left w:w="100" w:type="dxa"/>
            </w:tcMar>
            <w:vAlign w:val="center"/>
          </w:tcPr>
          <w:p w14:paraId="27846BB2" w14:textId="77777777" w:rsidR="00FB6F91"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7846BB3"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w:t>
              </w:r>
              <w:r>
                <w:rPr>
                  <w:rFonts w:ascii="Times New Roman" w:hAnsi="Times New Roman"/>
                  <w:color w:val="0000FF"/>
                  <w:u w:val="single"/>
                </w:rPr>
                <w:t>b</w:t>
              </w:r>
              <w:r w:rsidRPr="00420D2B">
                <w:rPr>
                  <w:rFonts w:ascii="Times New Roman" w:hAnsi="Times New Roman"/>
                  <w:color w:val="0000FF"/>
                  <w:u w:val="single"/>
                  <w:lang w:val="ru-RU"/>
                </w:rPr>
                <w:t>112</w:t>
              </w:r>
            </w:hyperlink>
          </w:p>
        </w:tc>
      </w:tr>
      <w:tr w:rsidR="00FB6F91" w:rsidRPr="00E50063" w14:paraId="27846BBB" w14:textId="77777777" w:rsidTr="004F66CF">
        <w:trPr>
          <w:trHeight w:val="144"/>
          <w:tblCellSpacing w:w="0" w:type="dxa"/>
        </w:trPr>
        <w:tc>
          <w:tcPr>
            <w:tcW w:w="483" w:type="dxa"/>
            <w:tcMar>
              <w:top w:w="50" w:type="dxa"/>
              <w:left w:w="100" w:type="dxa"/>
            </w:tcMar>
            <w:vAlign w:val="center"/>
          </w:tcPr>
          <w:p w14:paraId="27846BB5" w14:textId="77777777" w:rsidR="00FB6F91"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27846BB6" w14:textId="77777777" w:rsidR="00FB6F91" w:rsidRDefault="00000000">
            <w:pPr>
              <w:spacing w:after="0"/>
              <w:ind w:left="135"/>
            </w:pPr>
            <w:proofErr w:type="spellStart"/>
            <w:r>
              <w:rPr>
                <w:rFonts w:ascii="Times New Roman" w:hAnsi="Times New Roman"/>
                <w:color w:val="000000"/>
                <w:sz w:val="24"/>
              </w:rPr>
              <w:t>Металлургический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27846BB7" w14:textId="77777777" w:rsidR="00FB6F91" w:rsidRDefault="00000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7846BB8" w14:textId="77777777" w:rsidR="00FB6F91" w:rsidRDefault="00FB6F91">
            <w:pPr>
              <w:spacing w:after="0"/>
              <w:ind w:left="135"/>
              <w:jc w:val="center"/>
            </w:pPr>
          </w:p>
        </w:tc>
        <w:tc>
          <w:tcPr>
            <w:tcW w:w="1750" w:type="dxa"/>
            <w:tcMar>
              <w:top w:w="50" w:type="dxa"/>
              <w:left w:w="100" w:type="dxa"/>
            </w:tcMar>
            <w:vAlign w:val="center"/>
          </w:tcPr>
          <w:p w14:paraId="27846BB9" w14:textId="77777777" w:rsidR="00FB6F91" w:rsidRDefault="00000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7846BBA"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w:t>
              </w:r>
              <w:r>
                <w:rPr>
                  <w:rFonts w:ascii="Times New Roman" w:hAnsi="Times New Roman"/>
                  <w:color w:val="0000FF"/>
                  <w:u w:val="single"/>
                </w:rPr>
                <w:t>b</w:t>
              </w:r>
              <w:r w:rsidRPr="00420D2B">
                <w:rPr>
                  <w:rFonts w:ascii="Times New Roman" w:hAnsi="Times New Roman"/>
                  <w:color w:val="0000FF"/>
                  <w:u w:val="single"/>
                  <w:lang w:val="ru-RU"/>
                </w:rPr>
                <w:t>112</w:t>
              </w:r>
            </w:hyperlink>
          </w:p>
        </w:tc>
      </w:tr>
      <w:tr w:rsidR="00FB6F91" w:rsidRPr="00E50063" w14:paraId="27846BC2" w14:textId="77777777" w:rsidTr="004F66CF">
        <w:trPr>
          <w:trHeight w:val="144"/>
          <w:tblCellSpacing w:w="0" w:type="dxa"/>
        </w:trPr>
        <w:tc>
          <w:tcPr>
            <w:tcW w:w="483" w:type="dxa"/>
            <w:tcMar>
              <w:top w:w="50" w:type="dxa"/>
              <w:left w:w="100" w:type="dxa"/>
            </w:tcMar>
            <w:vAlign w:val="center"/>
          </w:tcPr>
          <w:p w14:paraId="27846BBC" w14:textId="77777777" w:rsidR="00FB6F91"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27846BBD" w14:textId="77777777" w:rsidR="00FB6F91" w:rsidRDefault="00000000">
            <w:pPr>
              <w:spacing w:after="0"/>
              <w:ind w:left="135"/>
            </w:pPr>
            <w:proofErr w:type="spellStart"/>
            <w:r>
              <w:rPr>
                <w:rFonts w:ascii="Times New Roman" w:hAnsi="Times New Roman"/>
                <w:color w:val="000000"/>
                <w:sz w:val="24"/>
              </w:rPr>
              <w:t>Машиностроительный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27846BBE" w14:textId="77777777" w:rsidR="00FB6F91"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7846BBF" w14:textId="77777777" w:rsidR="00FB6F91" w:rsidRDefault="00FB6F91">
            <w:pPr>
              <w:spacing w:after="0"/>
              <w:ind w:left="135"/>
              <w:jc w:val="center"/>
            </w:pPr>
          </w:p>
        </w:tc>
        <w:tc>
          <w:tcPr>
            <w:tcW w:w="1750" w:type="dxa"/>
            <w:tcMar>
              <w:top w:w="50" w:type="dxa"/>
              <w:left w:w="100" w:type="dxa"/>
            </w:tcMar>
            <w:vAlign w:val="center"/>
          </w:tcPr>
          <w:p w14:paraId="27846BC0" w14:textId="77777777" w:rsidR="00FB6F91" w:rsidRDefault="00000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7846BC1"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w:t>
              </w:r>
              <w:r>
                <w:rPr>
                  <w:rFonts w:ascii="Times New Roman" w:hAnsi="Times New Roman"/>
                  <w:color w:val="0000FF"/>
                  <w:u w:val="single"/>
                </w:rPr>
                <w:t>b</w:t>
              </w:r>
              <w:r w:rsidRPr="00420D2B">
                <w:rPr>
                  <w:rFonts w:ascii="Times New Roman" w:hAnsi="Times New Roman"/>
                  <w:color w:val="0000FF"/>
                  <w:u w:val="single"/>
                  <w:lang w:val="ru-RU"/>
                </w:rPr>
                <w:t>112</w:t>
              </w:r>
            </w:hyperlink>
          </w:p>
        </w:tc>
      </w:tr>
      <w:tr w:rsidR="00FB6F91" w:rsidRPr="00E50063" w14:paraId="27846BC9" w14:textId="77777777" w:rsidTr="004F66CF">
        <w:trPr>
          <w:trHeight w:val="144"/>
          <w:tblCellSpacing w:w="0" w:type="dxa"/>
        </w:trPr>
        <w:tc>
          <w:tcPr>
            <w:tcW w:w="483" w:type="dxa"/>
            <w:tcMar>
              <w:top w:w="50" w:type="dxa"/>
              <w:left w:w="100" w:type="dxa"/>
            </w:tcMar>
            <w:vAlign w:val="center"/>
          </w:tcPr>
          <w:p w14:paraId="27846BC3" w14:textId="77777777" w:rsidR="00FB6F91"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27846BC4" w14:textId="77777777" w:rsidR="00FB6F91" w:rsidRDefault="00000000">
            <w:pPr>
              <w:spacing w:after="0"/>
              <w:ind w:left="135"/>
            </w:pPr>
            <w:r>
              <w:rPr>
                <w:rFonts w:ascii="Times New Roman" w:hAnsi="Times New Roman"/>
                <w:color w:val="000000"/>
                <w:sz w:val="24"/>
              </w:rPr>
              <w:t xml:space="preserve">Химико-лесной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27846BC5" w14:textId="77777777" w:rsidR="00FB6F91" w:rsidRDefault="0000000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27846BC6" w14:textId="77777777" w:rsidR="00FB6F91" w:rsidRDefault="00FB6F91">
            <w:pPr>
              <w:spacing w:after="0"/>
              <w:ind w:left="135"/>
              <w:jc w:val="center"/>
            </w:pPr>
          </w:p>
        </w:tc>
        <w:tc>
          <w:tcPr>
            <w:tcW w:w="1750" w:type="dxa"/>
            <w:tcMar>
              <w:top w:w="50" w:type="dxa"/>
              <w:left w:w="100" w:type="dxa"/>
            </w:tcMar>
            <w:vAlign w:val="center"/>
          </w:tcPr>
          <w:p w14:paraId="27846BC7" w14:textId="77777777" w:rsidR="00FB6F91" w:rsidRDefault="00000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7846BC8"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w:t>
              </w:r>
              <w:r>
                <w:rPr>
                  <w:rFonts w:ascii="Times New Roman" w:hAnsi="Times New Roman"/>
                  <w:color w:val="0000FF"/>
                  <w:u w:val="single"/>
                </w:rPr>
                <w:t>b</w:t>
              </w:r>
              <w:r w:rsidRPr="00420D2B">
                <w:rPr>
                  <w:rFonts w:ascii="Times New Roman" w:hAnsi="Times New Roman"/>
                  <w:color w:val="0000FF"/>
                  <w:u w:val="single"/>
                  <w:lang w:val="ru-RU"/>
                </w:rPr>
                <w:t>112</w:t>
              </w:r>
            </w:hyperlink>
          </w:p>
        </w:tc>
      </w:tr>
      <w:tr w:rsidR="00FB6F91" w:rsidRPr="00E50063" w14:paraId="27846BD0" w14:textId="77777777" w:rsidTr="004F66CF">
        <w:trPr>
          <w:trHeight w:val="144"/>
          <w:tblCellSpacing w:w="0" w:type="dxa"/>
        </w:trPr>
        <w:tc>
          <w:tcPr>
            <w:tcW w:w="483" w:type="dxa"/>
            <w:tcMar>
              <w:top w:w="50" w:type="dxa"/>
              <w:left w:w="100" w:type="dxa"/>
            </w:tcMar>
            <w:vAlign w:val="center"/>
          </w:tcPr>
          <w:p w14:paraId="27846BCA" w14:textId="77777777" w:rsidR="00FB6F91"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27846BCB" w14:textId="77777777" w:rsidR="00FB6F91" w:rsidRDefault="00000000">
            <w:pPr>
              <w:spacing w:after="0"/>
              <w:ind w:left="135"/>
            </w:pPr>
            <w:proofErr w:type="spellStart"/>
            <w:r>
              <w:rPr>
                <w:rFonts w:ascii="Times New Roman" w:hAnsi="Times New Roman"/>
                <w:color w:val="000000"/>
                <w:sz w:val="24"/>
              </w:rPr>
              <w:t>Агропромышленный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(АПК)</w:t>
            </w:r>
          </w:p>
        </w:tc>
        <w:tc>
          <w:tcPr>
            <w:tcW w:w="943" w:type="dxa"/>
            <w:tcMar>
              <w:top w:w="50" w:type="dxa"/>
              <w:left w:w="100" w:type="dxa"/>
            </w:tcMar>
            <w:vAlign w:val="center"/>
          </w:tcPr>
          <w:p w14:paraId="27846BCC" w14:textId="77777777" w:rsidR="00FB6F91" w:rsidRDefault="0000000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27846BCD" w14:textId="77777777" w:rsidR="00FB6F91" w:rsidRDefault="00FB6F91">
            <w:pPr>
              <w:spacing w:after="0"/>
              <w:ind w:left="135"/>
              <w:jc w:val="center"/>
            </w:pPr>
          </w:p>
        </w:tc>
        <w:tc>
          <w:tcPr>
            <w:tcW w:w="1750" w:type="dxa"/>
            <w:tcMar>
              <w:top w:w="50" w:type="dxa"/>
              <w:left w:w="100" w:type="dxa"/>
            </w:tcMar>
            <w:vAlign w:val="center"/>
          </w:tcPr>
          <w:p w14:paraId="27846BCE" w14:textId="77777777" w:rsidR="00FB6F91" w:rsidRDefault="00000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7846BCF"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w:t>
              </w:r>
              <w:r>
                <w:rPr>
                  <w:rFonts w:ascii="Times New Roman" w:hAnsi="Times New Roman"/>
                  <w:color w:val="0000FF"/>
                  <w:u w:val="single"/>
                </w:rPr>
                <w:t>b</w:t>
              </w:r>
              <w:r w:rsidRPr="00420D2B">
                <w:rPr>
                  <w:rFonts w:ascii="Times New Roman" w:hAnsi="Times New Roman"/>
                  <w:color w:val="0000FF"/>
                  <w:u w:val="single"/>
                  <w:lang w:val="ru-RU"/>
                </w:rPr>
                <w:t>112</w:t>
              </w:r>
            </w:hyperlink>
          </w:p>
        </w:tc>
      </w:tr>
      <w:tr w:rsidR="00FB6F91" w:rsidRPr="00E50063" w14:paraId="27846BD7" w14:textId="77777777" w:rsidTr="004F66CF">
        <w:trPr>
          <w:trHeight w:val="144"/>
          <w:tblCellSpacing w:w="0" w:type="dxa"/>
        </w:trPr>
        <w:tc>
          <w:tcPr>
            <w:tcW w:w="483" w:type="dxa"/>
            <w:tcMar>
              <w:top w:w="50" w:type="dxa"/>
              <w:left w:w="100" w:type="dxa"/>
            </w:tcMar>
            <w:vAlign w:val="center"/>
          </w:tcPr>
          <w:p w14:paraId="27846BD1" w14:textId="77777777" w:rsidR="00FB6F91"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27846BD2" w14:textId="77777777" w:rsidR="00FB6F91" w:rsidRDefault="00000000">
            <w:pPr>
              <w:spacing w:after="0"/>
              <w:ind w:left="135"/>
            </w:pPr>
            <w:proofErr w:type="spellStart"/>
            <w:r>
              <w:rPr>
                <w:rFonts w:ascii="Times New Roman" w:hAnsi="Times New Roman"/>
                <w:color w:val="000000"/>
                <w:sz w:val="24"/>
              </w:rPr>
              <w:t>Инфраструктурный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
        </w:tc>
        <w:tc>
          <w:tcPr>
            <w:tcW w:w="943" w:type="dxa"/>
            <w:tcMar>
              <w:top w:w="50" w:type="dxa"/>
              <w:left w:w="100" w:type="dxa"/>
            </w:tcMar>
            <w:vAlign w:val="center"/>
          </w:tcPr>
          <w:p w14:paraId="27846BD3" w14:textId="77777777" w:rsidR="00FB6F91" w:rsidRDefault="0000000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27846BD4" w14:textId="77777777" w:rsidR="00FB6F91" w:rsidRDefault="00FB6F91">
            <w:pPr>
              <w:spacing w:after="0"/>
              <w:ind w:left="135"/>
              <w:jc w:val="center"/>
            </w:pPr>
          </w:p>
        </w:tc>
        <w:tc>
          <w:tcPr>
            <w:tcW w:w="1750" w:type="dxa"/>
            <w:tcMar>
              <w:top w:w="50" w:type="dxa"/>
              <w:left w:w="100" w:type="dxa"/>
            </w:tcMar>
            <w:vAlign w:val="center"/>
          </w:tcPr>
          <w:p w14:paraId="27846BD5" w14:textId="77777777" w:rsidR="00FB6F91"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7846BD6"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w:t>
              </w:r>
              <w:r>
                <w:rPr>
                  <w:rFonts w:ascii="Times New Roman" w:hAnsi="Times New Roman"/>
                  <w:color w:val="0000FF"/>
                  <w:u w:val="single"/>
                </w:rPr>
                <w:t>b</w:t>
              </w:r>
              <w:r w:rsidRPr="00420D2B">
                <w:rPr>
                  <w:rFonts w:ascii="Times New Roman" w:hAnsi="Times New Roman"/>
                  <w:color w:val="0000FF"/>
                  <w:u w:val="single"/>
                  <w:lang w:val="ru-RU"/>
                </w:rPr>
                <w:t>112</w:t>
              </w:r>
            </w:hyperlink>
          </w:p>
        </w:tc>
      </w:tr>
      <w:tr w:rsidR="00FB6F91" w:rsidRPr="00E50063" w14:paraId="27846BDE" w14:textId="77777777" w:rsidTr="004F66CF">
        <w:trPr>
          <w:trHeight w:val="144"/>
          <w:tblCellSpacing w:w="0" w:type="dxa"/>
        </w:trPr>
        <w:tc>
          <w:tcPr>
            <w:tcW w:w="483" w:type="dxa"/>
            <w:tcMar>
              <w:top w:w="50" w:type="dxa"/>
              <w:left w:w="100" w:type="dxa"/>
            </w:tcMar>
            <w:vAlign w:val="center"/>
          </w:tcPr>
          <w:p w14:paraId="27846BD8" w14:textId="77777777" w:rsidR="00FB6F91"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27846BD9" w14:textId="77777777" w:rsidR="00FB6F91" w:rsidRDefault="00000000">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 xml:space="preserve"> </w:t>
            </w:r>
          </w:p>
        </w:tc>
        <w:tc>
          <w:tcPr>
            <w:tcW w:w="943" w:type="dxa"/>
            <w:tcMar>
              <w:top w:w="50" w:type="dxa"/>
              <w:left w:w="100" w:type="dxa"/>
            </w:tcMar>
            <w:vAlign w:val="center"/>
          </w:tcPr>
          <w:p w14:paraId="27846BDA" w14:textId="77777777" w:rsidR="00FB6F91"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7846BDB" w14:textId="77777777" w:rsidR="00FB6F91" w:rsidRDefault="00FB6F91">
            <w:pPr>
              <w:spacing w:after="0"/>
              <w:ind w:left="135"/>
              <w:jc w:val="center"/>
            </w:pPr>
          </w:p>
        </w:tc>
        <w:tc>
          <w:tcPr>
            <w:tcW w:w="1750" w:type="dxa"/>
            <w:tcMar>
              <w:top w:w="50" w:type="dxa"/>
              <w:left w:w="100" w:type="dxa"/>
            </w:tcMar>
            <w:vAlign w:val="center"/>
          </w:tcPr>
          <w:p w14:paraId="27846BDC" w14:textId="77777777" w:rsidR="00FB6F91" w:rsidRDefault="00000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7846BDD"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w:t>
              </w:r>
              <w:r>
                <w:rPr>
                  <w:rFonts w:ascii="Times New Roman" w:hAnsi="Times New Roman"/>
                  <w:color w:val="0000FF"/>
                  <w:u w:val="single"/>
                </w:rPr>
                <w:t>b</w:t>
              </w:r>
              <w:r w:rsidRPr="00420D2B">
                <w:rPr>
                  <w:rFonts w:ascii="Times New Roman" w:hAnsi="Times New Roman"/>
                  <w:color w:val="0000FF"/>
                  <w:u w:val="single"/>
                  <w:lang w:val="ru-RU"/>
                </w:rPr>
                <w:t>112</w:t>
              </w:r>
            </w:hyperlink>
          </w:p>
        </w:tc>
      </w:tr>
      <w:tr w:rsidR="00FB6F91" w14:paraId="27846BE2" w14:textId="77777777" w:rsidTr="004F66CF">
        <w:trPr>
          <w:trHeight w:val="144"/>
          <w:tblCellSpacing w:w="0" w:type="dxa"/>
        </w:trPr>
        <w:tc>
          <w:tcPr>
            <w:tcW w:w="0" w:type="auto"/>
            <w:gridSpan w:val="2"/>
            <w:tcMar>
              <w:top w:w="50" w:type="dxa"/>
              <w:left w:w="100" w:type="dxa"/>
            </w:tcMar>
            <w:vAlign w:val="center"/>
          </w:tcPr>
          <w:p w14:paraId="27846BDF" w14:textId="77777777" w:rsidR="00FB6F9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27846BE0" w14:textId="77777777" w:rsidR="00FB6F91" w:rsidRDefault="0000000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27846BE1" w14:textId="77777777" w:rsidR="00FB6F91" w:rsidRDefault="00FB6F91"/>
        </w:tc>
      </w:tr>
      <w:tr w:rsidR="00FB6F91" w14:paraId="27846BE4" w14:textId="77777777" w:rsidTr="004F66CF">
        <w:trPr>
          <w:trHeight w:val="144"/>
          <w:tblCellSpacing w:w="0" w:type="dxa"/>
        </w:trPr>
        <w:tc>
          <w:tcPr>
            <w:tcW w:w="0" w:type="auto"/>
            <w:gridSpan w:val="6"/>
            <w:tcMar>
              <w:top w:w="50" w:type="dxa"/>
              <w:left w:w="100" w:type="dxa"/>
            </w:tcMar>
            <w:vAlign w:val="center"/>
          </w:tcPr>
          <w:p w14:paraId="27846BE3" w14:textId="77777777" w:rsidR="00FB6F91"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Регионы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FB6F91" w:rsidRPr="00E50063" w14:paraId="27846BEB" w14:textId="77777777" w:rsidTr="004F66CF">
        <w:trPr>
          <w:trHeight w:val="144"/>
          <w:tblCellSpacing w:w="0" w:type="dxa"/>
        </w:trPr>
        <w:tc>
          <w:tcPr>
            <w:tcW w:w="483" w:type="dxa"/>
            <w:tcMar>
              <w:top w:w="50" w:type="dxa"/>
              <w:left w:w="100" w:type="dxa"/>
            </w:tcMar>
            <w:vAlign w:val="center"/>
          </w:tcPr>
          <w:p w14:paraId="27846BE5" w14:textId="77777777" w:rsidR="00FB6F91"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27846BE6" w14:textId="77777777" w:rsidR="00FB6F91" w:rsidRPr="00420D2B" w:rsidRDefault="00000000">
            <w:pPr>
              <w:spacing w:after="0"/>
              <w:ind w:left="135"/>
              <w:rPr>
                <w:lang w:val="ru-RU"/>
              </w:rPr>
            </w:pPr>
            <w:r w:rsidRPr="00420D2B">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14:paraId="27846BE7" w14:textId="77777777" w:rsidR="00FB6F91" w:rsidRDefault="00000000">
            <w:pPr>
              <w:spacing w:after="0"/>
              <w:ind w:left="135"/>
              <w:jc w:val="center"/>
            </w:pPr>
            <w:r w:rsidRPr="00420D2B">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14:paraId="27846BE8" w14:textId="77777777" w:rsidR="00FB6F91" w:rsidRDefault="00FB6F91">
            <w:pPr>
              <w:spacing w:after="0"/>
              <w:ind w:left="135"/>
              <w:jc w:val="center"/>
            </w:pPr>
          </w:p>
        </w:tc>
        <w:tc>
          <w:tcPr>
            <w:tcW w:w="1750" w:type="dxa"/>
            <w:tcMar>
              <w:top w:w="50" w:type="dxa"/>
              <w:left w:w="100" w:type="dxa"/>
            </w:tcMar>
            <w:vAlign w:val="center"/>
          </w:tcPr>
          <w:p w14:paraId="27846BE9" w14:textId="77777777" w:rsidR="00FB6F91"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7846BEA"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w:t>
              </w:r>
              <w:r>
                <w:rPr>
                  <w:rFonts w:ascii="Times New Roman" w:hAnsi="Times New Roman"/>
                  <w:color w:val="0000FF"/>
                  <w:u w:val="single"/>
                </w:rPr>
                <w:t>b</w:t>
              </w:r>
              <w:r w:rsidRPr="00420D2B">
                <w:rPr>
                  <w:rFonts w:ascii="Times New Roman" w:hAnsi="Times New Roman"/>
                  <w:color w:val="0000FF"/>
                  <w:u w:val="single"/>
                  <w:lang w:val="ru-RU"/>
                </w:rPr>
                <w:t>112</w:t>
              </w:r>
            </w:hyperlink>
          </w:p>
        </w:tc>
      </w:tr>
      <w:tr w:rsidR="00FB6F91" w:rsidRPr="00E50063" w14:paraId="27846BF2" w14:textId="77777777" w:rsidTr="004F66CF">
        <w:trPr>
          <w:trHeight w:val="144"/>
          <w:tblCellSpacing w:w="0" w:type="dxa"/>
        </w:trPr>
        <w:tc>
          <w:tcPr>
            <w:tcW w:w="483" w:type="dxa"/>
            <w:tcMar>
              <w:top w:w="50" w:type="dxa"/>
              <w:left w:w="100" w:type="dxa"/>
            </w:tcMar>
            <w:vAlign w:val="center"/>
          </w:tcPr>
          <w:p w14:paraId="27846BEC" w14:textId="77777777" w:rsidR="00FB6F91" w:rsidRDefault="00000000">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27846BED" w14:textId="77777777" w:rsidR="00FB6F91" w:rsidRPr="00420D2B" w:rsidRDefault="00000000">
            <w:pPr>
              <w:spacing w:after="0"/>
              <w:ind w:left="135"/>
              <w:rPr>
                <w:lang w:val="ru-RU"/>
              </w:rPr>
            </w:pPr>
            <w:r w:rsidRPr="00420D2B">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14:paraId="27846BEE" w14:textId="77777777" w:rsidR="00FB6F91" w:rsidRDefault="00000000">
            <w:pPr>
              <w:spacing w:after="0"/>
              <w:ind w:left="135"/>
              <w:jc w:val="center"/>
            </w:pPr>
            <w:r w:rsidRPr="00420D2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9" w:type="dxa"/>
            <w:tcMar>
              <w:top w:w="50" w:type="dxa"/>
              <w:left w:w="100" w:type="dxa"/>
            </w:tcMar>
            <w:vAlign w:val="center"/>
          </w:tcPr>
          <w:p w14:paraId="27846BEF" w14:textId="77777777" w:rsidR="00FB6F91" w:rsidRDefault="00FB6F91">
            <w:pPr>
              <w:spacing w:after="0"/>
              <w:ind w:left="135"/>
              <w:jc w:val="center"/>
            </w:pPr>
          </w:p>
        </w:tc>
        <w:tc>
          <w:tcPr>
            <w:tcW w:w="1750" w:type="dxa"/>
            <w:tcMar>
              <w:top w:w="50" w:type="dxa"/>
              <w:left w:w="100" w:type="dxa"/>
            </w:tcMar>
            <w:vAlign w:val="center"/>
          </w:tcPr>
          <w:p w14:paraId="27846BF0" w14:textId="77777777" w:rsidR="00FB6F91"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7846BF1"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w:t>
              </w:r>
              <w:r>
                <w:rPr>
                  <w:rFonts w:ascii="Times New Roman" w:hAnsi="Times New Roman"/>
                  <w:color w:val="0000FF"/>
                  <w:u w:val="single"/>
                </w:rPr>
                <w:t>b</w:t>
              </w:r>
              <w:r w:rsidRPr="00420D2B">
                <w:rPr>
                  <w:rFonts w:ascii="Times New Roman" w:hAnsi="Times New Roman"/>
                  <w:color w:val="0000FF"/>
                  <w:u w:val="single"/>
                  <w:lang w:val="ru-RU"/>
                </w:rPr>
                <w:t>112</w:t>
              </w:r>
            </w:hyperlink>
          </w:p>
        </w:tc>
      </w:tr>
      <w:tr w:rsidR="00FB6F91" w:rsidRPr="00E50063" w14:paraId="27846BF9" w14:textId="77777777" w:rsidTr="004F66CF">
        <w:trPr>
          <w:trHeight w:val="144"/>
          <w:tblCellSpacing w:w="0" w:type="dxa"/>
        </w:trPr>
        <w:tc>
          <w:tcPr>
            <w:tcW w:w="483" w:type="dxa"/>
            <w:tcMar>
              <w:top w:w="50" w:type="dxa"/>
              <w:left w:w="100" w:type="dxa"/>
            </w:tcMar>
            <w:vAlign w:val="center"/>
          </w:tcPr>
          <w:p w14:paraId="27846BF3" w14:textId="77777777" w:rsidR="00FB6F91"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27846BF4" w14:textId="77777777" w:rsidR="00FB6F91" w:rsidRDefault="00000000">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43" w:type="dxa"/>
            <w:tcMar>
              <w:top w:w="50" w:type="dxa"/>
              <w:left w:w="100" w:type="dxa"/>
            </w:tcMar>
            <w:vAlign w:val="center"/>
          </w:tcPr>
          <w:p w14:paraId="27846BF5" w14:textId="77777777" w:rsidR="00FB6F91"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7846BF6" w14:textId="77777777" w:rsidR="00FB6F91" w:rsidRDefault="00FB6F91">
            <w:pPr>
              <w:spacing w:after="0"/>
              <w:ind w:left="135"/>
              <w:jc w:val="center"/>
            </w:pPr>
          </w:p>
        </w:tc>
        <w:tc>
          <w:tcPr>
            <w:tcW w:w="1750" w:type="dxa"/>
            <w:tcMar>
              <w:top w:w="50" w:type="dxa"/>
              <w:left w:w="100" w:type="dxa"/>
            </w:tcMar>
            <w:vAlign w:val="center"/>
          </w:tcPr>
          <w:p w14:paraId="27846BF7" w14:textId="77777777" w:rsidR="00FB6F91" w:rsidRDefault="00FB6F91">
            <w:pPr>
              <w:spacing w:after="0"/>
              <w:ind w:left="135"/>
              <w:jc w:val="center"/>
            </w:pPr>
          </w:p>
        </w:tc>
        <w:tc>
          <w:tcPr>
            <w:tcW w:w="2551" w:type="dxa"/>
            <w:tcMar>
              <w:top w:w="50" w:type="dxa"/>
              <w:left w:w="100" w:type="dxa"/>
            </w:tcMar>
            <w:vAlign w:val="center"/>
          </w:tcPr>
          <w:p w14:paraId="27846BF8"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w:t>
              </w:r>
              <w:r>
                <w:rPr>
                  <w:rFonts w:ascii="Times New Roman" w:hAnsi="Times New Roman"/>
                  <w:color w:val="0000FF"/>
                  <w:u w:val="single"/>
                </w:rPr>
                <w:t>b</w:t>
              </w:r>
              <w:r w:rsidRPr="00420D2B">
                <w:rPr>
                  <w:rFonts w:ascii="Times New Roman" w:hAnsi="Times New Roman"/>
                  <w:color w:val="0000FF"/>
                  <w:u w:val="single"/>
                  <w:lang w:val="ru-RU"/>
                </w:rPr>
                <w:t>112</w:t>
              </w:r>
            </w:hyperlink>
          </w:p>
        </w:tc>
      </w:tr>
      <w:tr w:rsidR="00FB6F91" w14:paraId="27846BFD" w14:textId="77777777" w:rsidTr="004F66CF">
        <w:trPr>
          <w:trHeight w:val="144"/>
          <w:tblCellSpacing w:w="0" w:type="dxa"/>
        </w:trPr>
        <w:tc>
          <w:tcPr>
            <w:tcW w:w="0" w:type="auto"/>
            <w:gridSpan w:val="2"/>
            <w:tcMar>
              <w:top w:w="50" w:type="dxa"/>
              <w:left w:w="100" w:type="dxa"/>
            </w:tcMar>
            <w:vAlign w:val="center"/>
          </w:tcPr>
          <w:p w14:paraId="27846BFA" w14:textId="77777777" w:rsidR="00FB6F91"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27846BFB" w14:textId="77777777" w:rsidR="00FB6F91" w:rsidRDefault="00000000">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27846BFC" w14:textId="77777777" w:rsidR="00FB6F91" w:rsidRDefault="00FB6F91"/>
        </w:tc>
      </w:tr>
      <w:tr w:rsidR="00FB6F91" w:rsidRPr="00E50063" w14:paraId="27846C03" w14:textId="77777777" w:rsidTr="004F66CF">
        <w:trPr>
          <w:trHeight w:val="144"/>
          <w:tblCellSpacing w:w="0" w:type="dxa"/>
        </w:trPr>
        <w:tc>
          <w:tcPr>
            <w:tcW w:w="0" w:type="auto"/>
            <w:gridSpan w:val="2"/>
            <w:tcMar>
              <w:top w:w="50" w:type="dxa"/>
              <w:left w:w="100" w:type="dxa"/>
            </w:tcMar>
            <w:vAlign w:val="center"/>
          </w:tcPr>
          <w:p w14:paraId="27846BFE" w14:textId="77777777" w:rsidR="00FB6F91" w:rsidRDefault="00000000">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1482" w:type="dxa"/>
            <w:tcMar>
              <w:top w:w="50" w:type="dxa"/>
              <w:left w:w="100" w:type="dxa"/>
            </w:tcMar>
            <w:vAlign w:val="center"/>
          </w:tcPr>
          <w:p w14:paraId="27846BFF" w14:textId="77777777" w:rsidR="00FB6F91"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7846C00" w14:textId="77777777" w:rsidR="00FB6F91" w:rsidRDefault="00FB6F91">
            <w:pPr>
              <w:spacing w:after="0"/>
              <w:ind w:left="135"/>
              <w:jc w:val="center"/>
            </w:pPr>
          </w:p>
        </w:tc>
        <w:tc>
          <w:tcPr>
            <w:tcW w:w="1750" w:type="dxa"/>
            <w:tcMar>
              <w:top w:w="50" w:type="dxa"/>
              <w:left w:w="100" w:type="dxa"/>
            </w:tcMar>
            <w:vAlign w:val="center"/>
          </w:tcPr>
          <w:p w14:paraId="27846C01" w14:textId="77777777" w:rsidR="00FB6F91" w:rsidRDefault="00FB6F91">
            <w:pPr>
              <w:spacing w:after="0"/>
              <w:ind w:left="135"/>
              <w:jc w:val="center"/>
            </w:pPr>
          </w:p>
        </w:tc>
        <w:tc>
          <w:tcPr>
            <w:tcW w:w="2551" w:type="dxa"/>
            <w:tcMar>
              <w:top w:w="50" w:type="dxa"/>
              <w:left w:w="100" w:type="dxa"/>
            </w:tcMar>
            <w:vAlign w:val="center"/>
          </w:tcPr>
          <w:p w14:paraId="27846C02"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w:t>
              </w:r>
              <w:r>
                <w:rPr>
                  <w:rFonts w:ascii="Times New Roman" w:hAnsi="Times New Roman"/>
                  <w:color w:val="0000FF"/>
                  <w:u w:val="single"/>
                </w:rPr>
                <w:t>b</w:t>
              </w:r>
              <w:r w:rsidRPr="00420D2B">
                <w:rPr>
                  <w:rFonts w:ascii="Times New Roman" w:hAnsi="Times New Roman"/>
                  <w:color w:val="0000FF"/>
                  <w:u w:val="single"/>
                  <w:lang w:val="ru-RU"/>
                </w:rPr>
                <w:t>112</w:t>
              </w:r>
            </w:hyperlink>
          </w:p>
        </w:tc>
      </w:tr>
      <w:tr w:rsidR="00FB6F91" w:rsidRPr="00E50063" w14:paraId="27846C09" w14:textId="77777777" w:rsidTr="004F66CF">
        <w:trPr>
          <w:trHeight w:val="144"/>
          <w:tblCellSpacing w:w="0" w:type="dxa"/>
        </w:trPr>
        <w:tc>
          <w:tcPr>
            <w:tcW w:w="0" w:type="auto"/>
            <w:gridSpan w:val="2"/>
            <w:tcMar>
              <w:top w:w="50" w:type="dxa"/>
              <w:left w:w="100" w:type="dxa"/>
            </w:tcMar>
            <w:vAlign w:val="center"/>
          </w:tcPr>
          <w:p w14:paraId="27846C04" w14:textId="77777777" w:rsidR="00FB6F91" w:rsidRDefault="0000000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14:paraId="27846C05" w14:textId="77777777" w:rsidR="00FB6F91" w:rsidRDefault="00000000">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14:paraId="27846C06" w14:textId="77777777" w:rsidR="00FB6F91" w:rsidRDefault="0000000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27846C07" w14:textId="77777777" w:rsidR="00FB6F91" w:rsidRDefault="00FB6F91">
            <w:pPr>
              <w:spacing w:after="0"/>
              <w:ind w:left="135"/>
              <w:jc w:val="center"/>
            </w:pPr>
          </w:p>
        </w:tc>
        <w:tc>
          <w:tcPr>
            <w:tcW w:w="2551" w:type="dxa"/>
            <w:tcMar>
              <w:top w:w="50" w:type="dxa"/>
              <w:left w:w="100" w:type="dxa"/>
            </w:tcMar>
            <w:vAlign w:val="center"/>
          </w:tcPr>
          <w:p w14:paraId="27846C08" w14:textId="77777777" w:rsidR="00FB6F91" w:rsidRPr="00420D2B" w:rsidRDefault="00000000">
            <w:pPr>
              <w:spacing w:after="0"/>
              <w:ind w:left="135"/>
              <w:rPr>
                <w:lang w:val="ru-RU"/>
              </w:rPr>
            </w:pPr>
            <w:r w:rsidRPr="00420D2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20D2B">
                <w:rPr>
                  <w:rFonts w:ascii="Times New Roman" w:hAnsi="Times New Roman"/>
                  <w:color w:val="0000FF"/>
                  <w:u w:val="single"/>
                  <w:lang w:val="ru-RU"/>
                </w:rPr>
                <w:t>://</w:t>
              </w:r>
              <w:r>
                <w:rPr>
                  <w:rFonts w:ascii="Times New Roman" w:hAnsi="Times New Roman"/>
                  <w:color w:val="0000FF"/>
                  <w:u w:val="single"/>
                </w:rPr>
                <w:t>m</w:t>
              </w:r>
              <w:r w:rsidRPr="00420D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0D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0D2B">
                <w:rPr>
                  <w:rFonts w:ascii="Times New Roman" w:hAnsi="Times New Roman"/>
                  <w:color w:val="0000FF"/>
                  <w:u w:val="single"/>
                  <w:lang w:val="ru-RU"/>
                </w:rPr>
                <w:t>/7</w:t>
              </w:r>
              <w:r>
                <w:rPr>
                  <w:rFonts w:ascii="Times New Roman" w:hAnsi="Times New Roman"/>
                  <w:color w:val="0000FF"/>
                  <w:u w:val="single"/>
                </w:rPr>
                <w:t>f</w:t>
              </w:r>
              <w:r w:rsidRPr="00420D2B">
                <w:rPr>
                  <w:rFonts w:ascii="Times New Roman" w:hAnsi="Times New Roman"/>
                  <w:color w:val="0000FF"/>
                  <w:u w:val="single"/>
                  <w:lang w:val="ru-RU"/>
                </w:rPr>
                <w:t>41</w:t>
              </w:r>
              <w:r>
                <w:rPr>
                  <w:rFonts w:ascii="Times New Roman" w:hAnsi="Times New Roman"/>
                  <w:color w:val="0000FF"/>
                  <w:u w:val="single"/>
                </w:rPr>
                <w:t>b</w:t>
              </w:r>
              <w:r w:rsidRPr="00420D2B">
                <w:rPr>
                  <w:rFonts w:ascii="Times New Roman" w:hAnsi="Times New Roman"/>
                  <w:color w:val="0000FF"/>
                  <w:u w:val="single"/>
                  <w:lang w:val="ru-RU"/>
                </w:rPr>
                <w:t>112</w:t>
              </w:r>
            </w:hyperlink>
          </w:p>
        </w:tc>
      </w:tr>
      <w:tr w:rsidR="00FB6F91" w14:paraId="27846C0F" w14:textId="77777777" w:rsidTr="004F66CF">
        <w:trPr>
          <w:trHeight w:val="144"/>
          <w:tblCellSpacing w:w="0" w:type="dxa"/>
        </w:trPr>
        <w:tc>
          <w:tcPr>
            <w:tcW w:w="0" w:type="auto"/>
            <w:gridSpan w:val="2"/>
            <w:tcMar>
              <w:top w:w="50" w:type="dxa"/>
              <w:left w:w="100" w:type="dxa"/>
            </w:tcMar>
            <w:vAlign w:val="center"/>
          </w:tcPr>
          <w:p w14:paraId="27846C0A" w14:textId="77777777" w:rsidR="00FB6F91" w:rsidRPr="00420D2B" w:rsidRDefault="00000000">
            <w:pPr>
              <w:spacing w:after="0"/>
              <w:ind w:left="135"/>
              <w:rPr>
                <w:lang w:val="ru-RU"/>
              </w:rPr>
            </w:pPr>
            <w:r w:rsidRPr="00420D2B">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27846C0B" w14:textId="77777777" w:rsidR="00FB6F91" w:rsidRDefault="00000000">
            <w:pPr>
              <w:spacing w:after="0"/>
              <w:ind w:left="135"/>
              <w:jc w:val="center"/>
            </w:pPr>
            <w:r w:rsidRPr="00420D2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27846C0C" w14:textId="77777777" w:rsidR="00FB6F91" w:rsidRDefault="0000000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27846C0D" w14:textId="77777777" w:rsidR="00FB6F91" w:rsidRDefault="00000000">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14:paraId="27846C0E" w14:textId="77777777" w:rsidR="00FB6F91" w:rsidRDefault="00FB6F91"/>
        </w:tc>
      </w:tr>
    </w:tbl>
    <w:p w14:paraId="27846C10" w14:textId="77777777" w:rsidR="00FB6F91" w:rsidRDefault="00FB6F91">
      <w:pPr>
        <w:sectPr w:rsidR="00FB6F91">
          <w:pgSz w:w="16383" w:h="11906" w:orient="landscape"/>
          <w:pgMar w:top="1134" w:right="850" w:bottom="1134" w:left="1701" w:header="720" w:footer="720" w:gutter="0"/>
          <w:cols w:space="720"/>
        </w:sectPr>
      </w:pPr>
    </w:p>
    <w:p w14:paraId="27847525" w14:textId="77777777" w:rsidR="00FB6F91" w:rsidRDefault="00000000">
      <w:pPr>
        <w:spacing w:after="0"/>
        <w:ind w:left="120"/>
      </w:pPr>
      <w:r>
        <w:rPr>
          <w:rFonts w:ascii="Times New Roman" w:hAnsi="Times New Roman"/>
          <w:b/>
          <w:color w:val="000000"/>
          <w:sz w:val="28"/>
        </w:rPr>
        <w:lastRenderedPageBreak/>
        <w:t>УЧЕБНО-МЕТОДИЧЕСКОЕ ОБЕСПЕЧЕНИЕ ОБРАЗОВАТЕЛЬНОГО ПРОЦЕССА</w:t>
      </w:r>
    </w:p>
    <w:p w14:paraId="27847526" w14:textId="77777777" w:rsidR="00FB6F91"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27847527" w14:textId="77777777" w:rsidR="00FB6F91" w:rsidRPr="00420D2B" w:rsidRDefault="00000000">
      <w:pPr>
        <w:spacing w:after="0" w:line="480" w:lineRule="auto"/>
        <w:ind w:left="120"/>
        <w:rPr>
          <w:lang w:val="ru-RU"/>
        </w:rPr>
      </w:pPr>
      <w:r w:rsidRPr="00420D2B">
        <w:rPr>
          <w:rFonts w:ascii="Times New Roman" w:hAnsi="Times New Roman"/>
          <w:color w:val="000000"/>
          <w:sz w:val="28"/>
          <w:lang w:val="ru-RU"/>
        </w:rPr>
        <w:t>• География: 5 - 6-е классы: учебник; 12-е издание, переработанное, 5-6 классы/ Алексеев А.И., Николина В.В., Липкина Е.К. и др. Акционерное общество «Издательство «Просвещение»</w:t>
      </w:r>
      <w:r w:rsidRPr="00420D2B">
        <w:rPr>
          <w:sz w:val="28"/>
          <w:lang w:val="ru-RU"/>
        </w:rPr>
        <w:br/>
      </w:r>
      <w:r w:rsidRPr="00420D2B">
        <w:rPr>
          <w:rFonts w:ascii="Times New Roman" w:hAnsi="Times New Roman"/>
          <w:color w:val="000000"/>
          <w:sz w:val="28"/>
          <w:lang w:val="ru-RU"/>
        </w:rPr>
        <w:t xml:space="preserve"> • География. География России. Хозяйство. Регионы, 9 класс/ </w:t>
      </w:r>
      <w:proofErr w:type="spellStart"/>
      <w:r w:rsidRPr="00420D2B">
        <w:rPr>
          <w:rFonts w:ascii="Times New Roman" w:hAnsi="Times New Roman"/>
          <w:color w:val="000000"/>
          <w:sz w:val="28"/>
          <w:lang w:val="ru-RU"/>
        </w:rPr>
        <w:t>Таможняя</w:t>
      </w:r>
      <w:proofErr w:type="spellEnd"/>
      <w:r w:rsidRPr="00420D2B">
        <w:rPr>
          <w:rFonts w:ascii="Times New Roman" w:hAnsi="Times New Roman"/>
          <w:color w:val="000000"/>
          <w:sz w:val="28"/>
          <w:lang w:val="ru-RU"/>
        </w:rPr>
        <w:t xml:space="preserve"> Е.А., Толкунова С.Г. Акционерное общество «Издательство «Просвещение»</w:t>
      </w:r>
      <w:r w:rsidRPr="00420D2B">
        <w:rPr>
          <w:sz w:val="28"/>
          <w:lang w:val="ru-RU"/>
        </w:rPr>
        <w:br/>
      </w:r>
      <w:r w:rsidRPr="00420D2B">
        <w:rPr>
          <w:rFonts w:ascii="Times New Roman" w:hAnsi="Times New Roman"/>
          <w:color w:val="000000"/>
          <w:sz w:val="28"/>
          <w:lang w:val="ru-RU"/>
        </w:rPr>
        <w:t xml:space="preserve"> • География. Материки, океаны, народы и страны, 7 класс/ Душина И.В., </w:t>
      </w:r>
      <w:proofErr w:type="spellStart"/>
      <w:r w:rsidRPr="00420D2B">
        <w:rPr>
          <w:rFonts w:ascii="Times New Roman" w:hAnsi="Times New Roman"/>
          <w:color w:val="000000"/>
          <w:sz w:val="28"/>
          <w:lang w:val="ru-RU"/>
        </w:rPr>
        <w:t>Смоктунович</w:t>
      </w:r>
      <w:proofErr w:type="spellEnd"/>
      <w:r w:rsidRPr="00420D2B">
        <w:rPr>
          <w:rFonts w:ascii="Times New Roman" w:hAnsi="Times New Roman"/>
          <w:color w:val="000000"/>
          <w:sz w:val="28"/>
          <w:lang w:val="ru-RU"/>
        </w:rPr>
        <w:t xml:space="preserve"> Т.Л. Акционерное общество «Издательство «Просвещение»</w:t>
      </w:r>
      <w:r w:rsidRPr="00420D2B">
        <w:rPr>
          <w:sz w:val="28"/>
          <w:lang w:val="ru-RU"/>
        </w:rPr>
        <w:br/>
      </w:r>
      <w:bookmarkStart w:id="7" w:name="52efa130-4e90-4033-b437-d2a7fae05a91"/>
      <w:r w:rsidRPr="00420D2B">
        <w:rPr>
          <w:rFonts w:ascii="Times New Roman" w:hAnsi="Times New Roman"/>
          <w:color w:val="000000"/>
          <w:sz w:val="28"/>
          <w:lang w:val="ru-RU"/>
        </w:rPr>
        <w:t xml:space="preserve"> • География. География России. Природа. Население, 8 класс/ Пятунин В.Б., </w:t>
      </w:r>
      <w:proofErr w:type="spellStart"/>
      <w:r w:rsidRPr="00420D2B">
        <w:rPr>
          <w:rFonts w:ascii="Times New Roman" w:hAnsi="Times New Roman"/>
          <w:color w:val="000000"/>
          <w:sz w:val="28"/>
          <w:lang w:val="ru-RU"/>
        </w:rPr>
        <w:t>Таможняя</w:t>
      </w:r>
      <w:proofErr w:type="spellEnd"/>
      <w:r w:rsidRPr="00420D2B">
        <w:rPr>
          <w:rFonts w:ascii="Times New Roman" w:hAnsi="Times New Roman"/>
          <w:color w:val="000000"/>
          <w:sz w:val="28"/>
          <w:lang w:val="ru-RU"/>
        </w:rPr>
        <w:t xml:space="preserve"> Е.А. Акционерное общество «Издательство «Просвещение»</w:t>
      </w:r>
      <w:bookmarkEnd w:id="7"/>
    </w:p>
    <w:p w14:paraId="27847528" w14:textId="77777777" w:rsidR="00FB6F91" w:rsidRPr="00420D2B" w:rsidRDefault="00FB6F91">
      <w:pPr>
        <w:spacing w:after="0" w:line="480" w:lineRule="auto"/>
        <w:ind w:left="120"/>
        <w:rPr>
          <w:lang w:val="ru-RU"/>
        </w:rPr>
      </w:pPr>
    </w:p>
    <w:p w14:paraId="27847529" w14:textId="77777777" w:rsidR="00FB6F91" w:rsidRPr="00420D2B" w:rsidRDefault="00FB6F91">
      <w:pPr>
        <w:spacing w:after="0"/>
        <w:ind w:left="120"/>
        <w:rPr>
          <w:lang w:val="ru-RU"/>
        </w:rPr>
      </w:pPr>
    </w:p>
    <w:p w14:paraId="2784752A" w14:textId="77777777" w:rsidR="00FB6F91" w:rsidRPr="00420D2B" w:rsidRDefault="00000000">
      <w:pPr>
        <w:spacing w:after="0" w:line="480" w:lineRule="auto"/>
        <w:ind w:left="120"/>
        <w:rPr>
          <w:lang w:val="ru-RU"/>
        </w:rPr>
      </w:pPr>
      <w:r w:rsidRPr="00420D2B">
        <w:rPr>
          <w:rFonts w:ascii="Times New Roman" w:hAnsi="Times New Roman"/>
          <w:b/>
          <w:color w:val="000000"/>
          <w:sz w:val="28"/>
          <w:lang w:val="ru-RU"/>
        </w:rPr>
        <w:t>МЕТОДИЧЕСКИЕ МАТЕРИАЛЫ ДЛЯ УЧИТЕЛЯ</w:t>
      </w:r>
    </w:p>
    <w:p w14:paraId="2784752B" w14:textId="77777777" w:rsidR="00FB6F91" w:rsidRPr="00420D2B" w:rsidRDefault="00FB6F91">
      <w:pPr>
        <w:spacing w:after="0" w:line="480" w:lineRule="auto"/>
        <w:ind w:left="120"/>
        <w:rPr>
          <w:lang w:val="ru-RU"/>
        </w:rPr>
      </w:pPr>
    </w:p>
    <w:p w14:paraId="2784752C" w14:textId="77777777" w:rsidR="00FB6F91" w:rsidRPr="00420D2B" w:rsidRDefault="00FB6F91">
      <w:pPr>
        <w:spacing w:after="0"/>
        <w:ind w:left="120"/>
        <w:rPr>
          <w:lang w:val="ru-RU"/>
        </w:rPr>
      </w:pPr>
    </w:p>
    <w:p w14:paraId="2784752D" w14:textId="77777777" w:rsidR="00FB6F91" w:rsidRPr="00420D2B" w:rsidRDefault="00000000">
      <w:pPr>
        <w:spacing w:after="0" w:line="480" w:lineRule="auto"/>
        <w:ind w:left="120"/>
        <w:rPr>
          <w:lang w:val="ru-RU"/>
        </w:rPr>
      </w:pPr>
      <w:r w:rsidRPr="00420D2B">
        <w:rPr>
          <w:rFonts w:ascii="Times New Roman" w:hAnsi="Times New Roman"/>
          <w:b/>
          <w:color w:val="000000"/>
          <w:sz w:val="28"/>
          <w:lang w:val="ru-RU"/>
        </w:rPr>
        <w:t>ЦИФРОВЫЕ ОБРАЗОВАТЕЛЬНЫЕ РЕСУРСЫ И РЕСУРСЫ СЕТИ ИНТЕРНЕТ</w:t>
      </w:r>
    </w:p>
    <w:p w14:paraId="2784752F" w14:textId="72BF2093" w:rsidR="00FB6F91" w:rsidRPr="00420D2B" w:rsidRDefault="00000000" w:rsidP="00E50063">
      <w:pPr>
        <w:spacing w:after="0" w:line="480" w:lineRule="auto"/>
        <w:ind w:left="120"/>
        <w:rPr>
          <w:lang w:val="ru-RU"/>
        </w:rPr>
        <w:sectPr w:rsidR="00FB6F91" w:rsidRPr="00420D2B">
          <w:pgSz w:w="11906" w:h="16383"/>
          <w:pgMar w:top="1134" w:right="850" w:bottom="1134" w:left="1701" w:header="720" w:footer="720" w:gutter="0"/>
          <w:cols w:space="720"/>
        </w:sectPr>
      </w:pPr>
      <w:r>
        <w:rPr>
          <w:rFonts w:ascii="Times New Roman" w:hAnsi="Times New Roman"/>
          <w:color w:val="000000"/>
          <w:sz w:val="28"/>
        </w:rPr>
        <w:t>https</w:t>
      </w:r>
      <w:r w:rsidRPr="00420D2B">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420D2B">
        <w:rPr>
          <w:rFonts w:ascii="Times New Roman" w:hAnsi="Times New Roman"/>
          <w:color w:val="000000"/>
          <w:sz w:val="28"/>
          <w:lang w:val="ru-RU"/>
        </w:rPr>
        <w:t>.1</w:t>
      </w:r>
      <w:r>
        <w:rPr>
          <w:rFonts w:ascii="Times New Roman" w:hAnsi="Times New Roman"/>
          <w:color w:val="000000"/>
          <w:sz w:val="28"/>
        </w:rPr>
        <w:t>c</w:t>
      </w:r>
      <w:r w:rsidRPr="00420D2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20D2B">
        <w:rPr>
          <w:rFonts w:ascii="Times New Roman" w:hAnsi="Times New Roman"/>
          <w:color w:val="000000"/>
          <w:sz w:val="28"/>
          <w:lang w:val="ru-RU"/>
        </w:rPr>
        <w:t xml:space="preserve">/ </w:t>
      </w:r>
      <w:r w:rsidRPr="00420D2B">
        <w:rPr>
          <w:sz w:val="28"/>
          <w:lang w:val="ru-RU"/>
        </w:rPr>
        <w:br/>
      </w:r>
      <w:r w:rsidRPr="00420D2B">
        <w:rPr>
          <w:rFonts w:ascii="Times New Roman" w:hAnsi="Times New Roman"/>
          <w:color w:val="000000"/>
          <w:sz w:val="28"/>
          <w:lang w:val="ru-RU"/>
        </w:rPr>
        <w:t xml:space="preserve"> </w:t>
      </w:r>
      <w:r>
        <w:rPr>
          <w:rFonts w:ascii="Times New Roman" w:hAnsi="Times New Roman"/>
          <w:color w:val="000000"/>
          <w:sz w:val="28"/>
        </w:rPr>
        <w:t>https</w:t>
      </w:r>
      <w:r w:rsidRPr="00420D2B">
        <w:rPr>
          <w:rFonts w:ascii="Times New Roman" w:hAnsi="Times New Roman"/>
          <w:color w:val="000000"/>
          <w:sz w:val="28"/>
          <w:lang w:val="ru-RU"/>
        </w:rPr>
        <w:t>://</w:t>
      </w:r>
      <w:proofErr w:type="spellStart"/>
      <w:r>
        <w:rPr>
          <w:rFonts w:ascii="Times New Roman" w:hAnsi="Times New Roman"/>
          <w:color w:val="000000"/>
          <w:sz w:val="28"/>
        </w:rPr>
        <w:t>educont</w:t>
      </w:r>
      <w:proofErr w:type="spellEnd"/>
      <w:r w:rsidRPr="00420D2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20D2B">
        <w:rPr>
          <w:rFonts w:ascii="Times New Roman" w:hAnsi="Times New Roman"/>
          <w:color w:val="000000"/>
          <w:sz w:val="28"/>
          <w:lang w:val="ru-RU"/>
        </w:rPr>
        <w:t xml:space="preserve">/ </w:t>
      </w:r>
      <w:r w:rsidRPr="00420D2B">
        <w:rPr>
          <w:sz w:val="28"/>
          <w:lang w:val="ru-RU"/>
        </w:rPr>
        <w:br/>
      </w:r>
      <w:r w:rsidRPr="00420D2B">
        <w:rPr>
          <w:rFonts w:ascii="Times New Roman" w:hAnsi="Times New Roman"/>
          <w:color w:val="000000"/>
          <w:sz w:val="28"/>
          <w:lang w:val="ru-RU"/>
        </w:rPr>
        <w:t xml:space="preserve"> </w:t>
      </w:r>
      <w:r>
        <w:rPr>
          <w:rFonts w:ascii="Times New Roman" w:hAnsi="Times New Roman"/>
          <w:color w:val="000000"/>
          <w:sz w:val="28"/>
        </w:rPr>
        <w:t>https</w:t>
      </w:r>
      <w:r w:rsidRPr="00420D2B">
        <w:rPr>
          <w:rFonts w:ascii="Times New Roman" w:hAnsi="Times New Roman"/>
          <w:color w:val="000000"/>
          <w:sz w:val="28"/>
          <w:lang w:val="ru-RU"/>
        </w:rPr>
        <w:t>://</w:t>
      </w:r>
      <w:r>
        <w:rPr>
          <w:rFonts w:ascii="Times New Roman" w:hAnsi="Times New Roman"/>
          <w:color w:val="000000"/>
          <w:sz w:val="28"/>
        </w:rPr>
        <w:t>mob</w:t>
      </w:r>
      <w:r w:rsidRPr="00420D2B">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420D2B">
        <w:rPr>
          <w:rFonts w:ascii="Times New Roman" w:hAnsi="Times New Roman"/>
          <w:color w:val="000000"/>
          <w:sz w:val="28"/>
          <w:lang w:val="ru-RU"/>
        </w:rPr>
        <w:t>.</w:t>
      </w:r>
      <w:r>
        <w:rPr>
          <w:rFonts w:ascii="Times New Roman" w:hAnsi="Times New Roman"/>
          <w:color w:val="000000"/>
          <w:sz w:val="28"/>
        </w:rPr>
        <w:t>com</w:t>
      </w:r>
      <w:r w:rsidRPr="00420D2B">
        <w:rPr>
          <w:rFonts w:ascii="Times New Roman" w:hAnsi="Times New Roman"/>
          <w:color w:val="000000"/>
          <w:sz w:val="28"/>
          <w:lang w:val="ru-RU"/>
        </w:rPr>
        <w:t xml:space="preserve">/ </w:t>
      </w:r>
      <w:r w:rsidRPr="00420D2B">
        <w:rPr>
          <w:sz w:val="28"/>
          <w:lang w:val="ru-RU"/>
        </w:rPr>
        <w:br/>
      </w:r>
      <w:r w:rsidRPr="00420D2B">
        <w:rPr>
          <w:rFonts w:ascii="Times New Roman" w:hAnsi="Times New Roman"/>
          <w:color w:val="000000"/>
          <w:sz w:val="28"/>
          <w:lang w:val="ru-RU"/>
        </w:rPr>
        <w:t xml:space="preserve"> </w:t>
      </w:r>
      <w:r>
        <w:rPr>
          <w:rFonts w:ascii="Times New Roman" w:hAnsi="Times New Roman"/>
          <w:color w:val="000000"/>
          <w:sz w:val="28"/>
        </w:rPr>
        <w:t>https</w:t>
      </w:r>
      <w:r w:rsidRPr="00420D2B">
        <w:rPr>
          <w:rFonts w:ascii="Times New Roman" w:hAnsi="Times New Roman"/>
          <w:color w:val="000000"/>
          <w:sz w:val="28"/>
          <w:lang w:val="ru-RU"/>
        </w:rPr>
        <w:t>://</w:t>
      </w:r>
      <w:r>
        <w:rPr>
          <w:rFonts w:ascii="Times New Roman" w:hAnsi="Times New Roman"/>
          <w:color w:val="000000"/>
          <w:sz w:val="28"/>
        </w:rPr>
        <w:t>www</w:t>
      </w:r>
      <w:r w:rsidRPr="00420D2B">
        <w:rPr>
          <w:rFonts w:ascii="Times New Roman" w:hAnsi="Times New Roman"/>
          <w:color w:val="000000"/>
          <w:sz w:val="28"/>
          <w:lang w:val="ru-RU"/>
        </w:rPr>
        <w:t>.</w:t>
      </w:r>
      <w:proofErr w:type="spellStart"/>
      <w:r>
        <w:rPr>
          <w:rFonts w:ascii="Times New Roman" w:hAnsi="Times New Roman"/>
          <w:color w:val="000000"/>
          <w:sz w:val="28"/>
        </w:rPr>
        <w:t>imumk</w:t>
      </w:r>
      <w:proofErr w:type="spellEnd"/>
      <w:r w:rsidRPr="00420D2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20D2B">
        <w:rPr>
          <w:rFonts w:ascii="Times New Roman" w:hAnsi="Times New Roman"/>
          <w:color w:val="000000"/>
          <w:sz w:val="28"/>
          <w:lang w:val="ru-RU"/>
        </w:rPr>
        <w:t xml:space="preserve">/ </w:t>
      </w:r>
      <w:r w:rsidRPr="00420D2B">
        <w:rPr>
          <w:sz w:val="28"/>
          <w:lang w:val="ru-RU"/>
        </w:rPr>
        <w:br/>
      </w:r>
      <w:r w:rsidRPr="00420D2B">
        <w:rPr>
          <w:rFonts w:ascii="Times New Roman" w:hAnsi="Times New Roman"/>
          <w:color w:val="000000"/>
          <w:sz w:val="28"/>
          <w:lang w:val="ru-RU"/>
        </w:rPr>
        <w:t xml:space="preserve"> </w:t>
      </w:r>
      <w:r>
        <w:rPr>
          <w:rFonts w:ascii="Times New Roman" w:hAnsi="Times New Roman"/>
          <w:color w:val="000000"/>
          <w:sz w:val="28"/>
        </w:rPr>
        <w:t>https</w:t>
      </w:r>
      <w:r w:rsidRPr="00420D2B">
        <w:rPr>
          <w:rFonts w:ascii="Times New Roman" w:hAnsi="Times New Roman"/>
          <w:color w:val="000000"/>
          <w:sz w:val="28"/>
          <w:lang w:val="ru-RU"/>
        </w:rPr>
        <w:t>://</w:t>
      </w:r>
      <w:proofErr w:type="spellStart"/>
      <w:r>
        <w:rPr>
          <w:rFonts w:ascii="Times New Roman" w:hAnsi="Times New Roman"/>
          <w:color w:val="000000"/>
          <w:sz w:val="28"/>
        </w:rPr>
        <w:t>foxford</w:t>
      </w:r>
      <w:proofErr w:type="spellEnd"/>
      <w:r w:rsidRPr="00420D2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20D2B">
        <w:rPr>
          <w:rFonts w:ascii="Times New Roman" w:hAnsi="Times New Roman"/>
          <w:color w:val="000000"/>
          <w:sz w:val="28"/>
          <w:lang w:val="ru-RU"/>
        </w:rPr>
        <w:t xml:space="preserve">/ </w:t>
      </w:r>
      <w:r w:rsidRPr="00420D2B">
        <w:rPr>
          <w:sz w:val="28"/>
          <w:lang w:val="ru-RU"/>
        </w:rPr>
        <w:br/>
      </w:r>
      <w:r w:rsidRPr="00420D2B">
        <w:rPr>
          <w:rFonts w:ascii="Times New Roman" w:hAnsi="Times New Roman"/>
          <w:color w:val="000000"/>
          <w:sz w:val="28"/>
          <w:lang w:val="ru-RU"/>
        </w:rPr>
        <w:lastRenderedPageBreak/>
        <w:t xml:space="preserve"> </w:t>
      </w:r>
      <w:r>
        <w:rPr>
          <w:rFonts w:ascii="Times New Roman" w:hAnsi="Times New Roman"/>
          <w:color w:val="000000"/>
          <w:sz w:val="28"/>
        </w:rPr>
        <w:t>https</w:t>
      </w:r>
      <w:r w:rsidRPr="00420D2B">
        <w:rPr>
          <w:rFonts w:ascii="Times New Roman" w:hAnsi="Times New Roman"/>
          <w:color w:val="000000"/>
          <w:sz w:val="28"/>
          <w:lang w:val="ru-RU"/>
        </w:rPr>
        <w:t>://</w:t>
      </w:r>
      <w:r>
        <w:rPr>
          <w:rFonts w:ascii="Times New Roman" w:hAnsi="Times New Roman"/>
          <w:color w:val="000000"/>
          <w:sz w:val="28"/>
        </w:rPr>
        <w:t>www</w:t>
      </w:r>
      <w:r w:rsidRPr="00420D2B">
        <w:rPr>
          <w:rFonts w:ascii="Times New Roman" w:hAnsi="Times New Roman"/>
          <w:color w:val="000000"/>
          <w:sz w:val="28"/>
          <w:lang w:val="ru-RU"/>
        </w:rPr>
        <w:t>.</w:t>
      </w:r>
      <w:proofErr w:type="spellStart"/>
      <w:r>
        <w:rPr>
          <w:rFonts w:ascii="Times New Roman" w:hAnsi="Times New Roman"/>
          <w:color w:val="000000"/>
          <w:sz w:val="28"/>
        </w:rPr>
        <w:t>yaklass</w:t>
      </w:r>
      <w:proofErr w:type="spellEnd"/>
      <w:r w:rsidRPr="00420D2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20D2B">
        <w:rPr>
          <w:rFonts w:ascii="Times New Roman" w:hAnsi="Times New Roman"/>
          <w:color w:val="000000"/>
          <w:sz w:val="28"/>
          <w:lang w:val="ru-RU"/>
        </w:rPr>
        <w:t xml:space="preserve">/ </w:t>
      </w:r>
      <w:r w:rsidRPr="00420D2B">
        <w:rPr>
          <w:sz w:val="28"/>
          <w:lang w:val="ru-RU"/>
        </w:rPr>
        <w:br/>
      </w:r>
      <w:r w:rsidRPr="00420D2B">
        <w:rPr>
          <w:rFonts w:ascii="Times New Roman" w:hAnsi="Times New Roman"/>
          <w:color w:val="000000"/>
          <w:sz w:val="28"/>
          <w:lang w:val="ru-RU"/>
        </w:rPr>
        <w:t xml:space="preserve"> </w:t>
      </w:r>
      <w:r>
        <w:rPr>
          <w:rFonts w:ascii="Times New Roman" w:hAnsi="Times New Roman"/>
          <w:color w:val="000000"/>
          <w:sz w:val="28"/>
        </w:rPr>
        <w:t>https</w:t>
      </w:r>
      <w:r w:rsidRPr="00420D2B">
        <w:rPr>
          <w:rFonts w:ascii="Times New Roman" w:hAnsi="Times New Roman"/>
          <w:color w:val="000000"/>
          <w:sz w:val="28"/>
          <w:lang w:val="ru-RU"/>
        </w:rPr>
        <w:t>://</w:t>
      </w:r>
      <w:proofErr w:type="spellStart"/>
      <w:r>
        <w:rPr>
          <w:rFonts w:ascii="Times New Roman" w:hAnsi="Times New Roman"/>
          <w:color w:val="000000"/>
          <w:sz w:val="28"/>
        </w:rPr>
        <w:t>globallab</w:t>
      </w:r>
      <w:proofErr w:type="spellEnd"/>
      <w:r w:rsidRPr="00420D2B">
        <w:rPr>
          <w:rFonts w:ascii="Times New Roman" w:hAnsi="Times New Roman"/>
          <w:color w:val="000000"/>
          <w:sz w:val="28"/>
          <w:lang w:val="ru-RU"/>
        </w:rPr>
        <w:t>.</w:t>
      </w:r>
      <w:r>
        <w:rPr>
          <w:rFonts w:ascii="Times New Roman" w:hAnsi="Times New Roman"/>
          <w:color w:val="000000"/>
          <w:sz w:val="28"/>
        </w:rPr>
        <w:t>org</w:t>
      </w:r>
      <w:r w:rsidRPr="00420D2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20D2B">
        <w:rPr>
          <w:rFonts w:ascii="Times New Roman" w:hAnsi="Times New Roman"/>
          <w:color w:val="000000"/>
          <w:sz w:val="28"/>
          <w:lang w:val="ru-RU"/>
        </w:rPr>
        <w:t xml:space="preserve">/ </w:t>
      </w:r>
      <w:r w:rsidRPr="00420D2B">
        <w:rPr>
          <w:sz w:val="28"/>
          <w:lang w:val="ru-RU"/>
        </w:rPr>
        <w:br/>
      </w:r>
      <w:r w:rsidRPr="00420D2B">
        <w:rPr>
          <w:rFonts w:ascii="Times New Roman" w:hAnsi="Times New Roman"/>
          <w:color w:val="000000"/>
          <w:sz w:val="28"/>
          <w:lang w:val="ru-RU"/>
        </w:rPr>
        <w:t xml:space="preserve"> </w:t>
      </w:r>
      <w:r>
        <w:rPr>
          <w:rFonts w:ascii="Times New Roman" w:hAnsi="Times New Roman"/>
          <w:color w:val="000000"/>
          <w:sz w:val="28"/>
        </w:rPr>
        <w:t>https</w:t>
      </w:r>
      <w:r w:rsidRPr="00420D2B">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420D2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20D2B">
        <w:rPr>
          <w:rFonts w:ascii="Times New Roman" w:hAnsi="Times New Roman"/>
          <w:color w:val="000000"/>
          <w:sz w:val="28"/>
          <w:lang w:val="ru-RU"/>
        </w:rPr>
        <w:t xml:space="preserve">/ </w:t>
      </w:r>
      <w:r w:rsidRPr="00420D2B">
        <w:rPr>
          <w:sz w:val="28"/>
          <w:lang w:val="ru-RU"/>
        </w:rPr>
        <w:br/>
      </w:r>
      <w:bookmarkStart w:id="8" w:name="62b5bf29-3344-4bbf-a1e8-ea23537b8eba"/>
      <w:r w:rsidRPr="00420D2B">
        <w:rPr>
          <w:rFonts w:ascii="Times New Roman" w:hAnsi="Times New Roman"/>
          <w:color w:val="000000"/>
          <w:sz w:val="28"/>
          <w:lang w:val="ru-RU"/>
        </w:rPr>
        <w:t xml:space="preserve"> </w:t>
      </w:r>
      <w:r>
        <w:rPr>
          <w:rFonts w:ascii="Times New Roman" w:hAnsi="Times New Roman"/>
          <w:color w:val="000000"/>
          <w:sz w:val="28"/>
        </w:rPr>
        <w:t>https</w:t>
      </w:r>
      <w:r w:rsidRPr="00420D2B">
        <w:rPr>
          <w:rFonts w:ascii="Times New Roman" w:hAnsi="Times New Roman"/>
          <w:color w:val="000000"/>
          <w:sz w:val="28"/>
          <w:lang w:val="ru-RU"/>
        </w:rPr>
        <w:t>://</w:t>
      </w:r>
      <w:r>
        <w:rPr>
          <w:rFonts w:ascii="Times New Roman" w:hAnsi="Times New Roman"/>
          <w:color w:val="000000"/>
          <w:sz w:val="28"/>
        </w:rPr>
        <w:t>resh</w:t>
      </w:r>
      <w:r w:rsidRPr="00420D2B">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420D2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20D2B">
        <w:rPr>
          <w:rFonts w:ascii="Times New Roman" w:hAnsi="Times New Roman"/>
          <w:color w:val="000000"/>
          <w:sz w:val="28"/>
          <w:lang w:val="ru-RU"/>
        </w:rPr>
        <w:t>/</w:t>
      </w:r>
      <w:bookmarkStart w:id="9" w:name="block-37351557"/>
      <w:bookmarkEnd w:id="8"/>
    </w:p>
    <w:bookmarkEnd w:id="9"/>
    <w:p w14:paraId="27847530" w14:textId="77777777" w:rsidR="00FB6F91" w:rsidRPr="00420D2B" w:rsidRDefault="00FB6F91">
      <w:pPr>
        <w:rPr>
          <w:lang w:val="ru-RU"/>
        </w:rPr>
      </w:pPr>
    </w:p>
    <w:sectPr w:rsidR="00FB6F91" w:rsidRPr="00420D2B">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24078" w14:textId="77777777" w:rsidR="00682F42" w:rsidRDefault="00682F42">
      <w:pPr>
        <w:spacing w:line="240" w:lineRule="auto"/>
      </w:pPr>
      <w:r>
        <w:separator/>
      </w:r>
    </w:p>
  </w:endnote>
  <w:endnote w:type="continuationSeparator" w:id="0">
    <w:p w14:paraId="0C3CB7C6" w14:textId="77777777" w:rsidR="00682F42" w:rsidRDefault="00682F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9C562" w14:textId="77777777" w:rsidR="00682F42" w:rsidRDefault="00682F42">
      <w:pPr>
        <w:spacing w:after="0"/>
      </w:pPr>
      <w:r>
        <w:separator/>
      </w:r>
    </w:p>
  </w:footnote>
  <w:footnote w:type="continuationSeparator" w:id="0">
    <w:p w14:paraId="2C838BD0" w14:textId="77777777" w:rsidR="00682F42" w:rsidRDefault="00682F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239341B"/>
    <w:multiLevelType w:val="singleLevel"/>
    <w:tmpl w:val="9239341B"/>
    <w:lvl w:ilvl="0">
      <w:start w:val="1"/>
      <w:numFmt w:val="bullet"/>
      <w:lvlText w:val=""/>
      <w:lvlJc w:val="left"/>
      <w:pPr>
        <w:ind w:left="960" w:hanging="360"/>
      </w:pPr>
      <w:rPr>
        <w:rFonts w:ascii="Symbol" w:hAnsi="Symbol" w:hint="default"/>
      </w:rPr>
    </w:lvl>
  </w:abstractNum>
  <w:abstractNum w:abstractNumId="1" w15:restartNumberingAfterBreak="0">
    <w:nsid w:val="B5E306ED"/>
    <w:multiLevelType w:val="singleLevel"/>
    <w:tmpl w:val="B5E306ED"/>
    <w:lvl w:ilvl="0">
      <w:start w:val="1"/>
      <w:numFmt w:val="bullet"/>
      <w:lvlText w:val=""/>
      <w:lvlJc w:val="left"/>
      <w:pPr>
        <w:ind w:left="960" w:hanging="360"/>
      </w:pPr>
      <w:rPr>
        <w:rFonts w:ascii="Symbol" w:hAnsi="Symbol" w:hint="default"/>
      </w:rPr>
    </w:lvl>
  </w:abstractNum>
  <w:abstractNum w:abstractNumId="2" w15:restartNumberingAfterBreak="0">
    <w:nsid w:val="BF205925"/>
    <w:multiLevelType w:val="singleLevel"/>
    <w:tmpl w:val="BF205925"/>
    <w:lvl w:ilvl="0">
      <w:start w:val="1"/>
      <w:numFmt w:val="bullet"/>
      <w:lvlText w:val=""/>
      <w:lvlJc w:val="left"/>
      <w:pPr>
        <w:ind w:left="960" w:hanging="360"/>
      </w:pPr>
      <w:rPr>
        <w:rFonts w:ascii="Symbol" w:hAnsi="Symbol" w:hint="default"/>
      </w:rPr>
    </w:lvl>
  </w:abstractNum>
  <w:abstractNum w:abstractNumId="3" w15:restartNumberingAfterBreak="0">
    <w:nsid w:val="C8879AEF"/>
    <w:multiLevelType w:val="singleLevel"/>
    <w:tmpl w:val="C8879AEF"/>
    <w:lvl w:ilvl="0">
      <w:start w:val="1"/>
      <w:numFmt w:val="bullet"/>
      <w:lvlText w:val=""/>
      <w:lvlJc w:val="left"/>
      <w:pPr>
        <w:ind w:left="960" w:hanging="360"/>
      </w:pPr>
      <w:rPr>
        <w:rFonts w:ascii="Symbol" w:hAnsi="Symbol" w:hint="default"/>
      </w:rPr>
    </w:lvl>
  </w:abstractNum>
  <w:abstractNum w:abstractNumId="4" w15:restartNumberingAfterBreak="0">
    <w:nsid w:val="CF092B84"/>
    <w:multiLevelType w:val="singleLevel"/>
    <w:tmpl w:val="CF092B84"/>
    <w:lvl w:ilvl="0">
      <w:start w:val="1"/>
      <w:numFmt w:val="bullet"/>
      <w:lvlText w:val=""/>
      <w:lvlJc w:val="left"/>
      <w:pPr>
        <w:ind w:left="960" w:hanging="360"/>
      </w:pPr>
      <w:rPr>
        <w:rFonts w:ascii="Symbol" w:hAnsi="Symbol" w:hint="default"/>
      </w:rPr>
    </w:lvl>
  </w:abstractNum>
  <w:abstractNum w:abstractNumId="5" w15:restartNumberingAfterBreak="0">
    <w:nsid w:val="0053208E"/>
    <w:multiLevelType w:val="singleLevel"/>
    <w:tmpl w:val="0053208E"/>
    <w:lvl w:ilvl="0">
      <w:start w:val="1"/>
      <w:numFmt w:val="decimal"/>
      <w:lvlText w:val="%1."/>
      <w:lvlJc w:val="left"/>
      <w:pPr>
        <w:ind w:left="960" w:hanging="360"/>
      </w:pPr>
    </w:lvl>
  </w:abstractNum>
  <w:abstractNum w:abstractNumId="6" w15:restartNumberingAfterBreak="0">
    <w:nsid w:val="0248C179"/>
    <w:multiLevelType w:val="singleLevel"/>
    <w:tmpl w:val="0248C179"/>
    <w:lvl w:ilvl="0">
      <w:start w:val="1"/>
      <w:numFmt w:val="bullet"/>
      <w:lvlText w:val=""/>
      <w:lvlJc w:val="left"/>
      <w:pPr>
        <w:ind w:left="960" w:hanging="360"/>
      </w:pPr>
      <w:rPr>
        <w:rFonts w:ascii="Symbol" w:hAnsi="Symbol" w:hint="default"/>
      </w:rPr>
    </w:lvl>
  </w:abstractNum>
  <w:abstractNum w:abstractNumId="7" w15:restartNumberingAfterBreak="0">
    <w:nsid w:val="03D62ECE"/>
    <w:multiLevelType w:val="singleLevel"/>
    <w:tmpl w:val="03D62ECE"/>
    <w:lvl w:ilvl="0">
      <w:start w:val="1"/>
      <w:numFmt w:val="bullet"/>
      <w:lvlText w:val=""/>
      <w:lvlJc w:val="left"/>
      <w:pPr>
        <w:ind w:left="960" w:hanging="360"/>
      </w:pPr>
      <w:rPr>
        <w:rFonts w:ascii="Symbol" w:hAnsi="Symbol" w:hint="default"/>
      </w:rPr>
    </w:lvl>
  </w:abstractNum>
  <w:abstractNum w:abstractNumId="8" w15:restartNumberingAfterBreak="0">
    <w:nsid w:val="25B654F3"/>
    <w:multiLevelType w:val="singleLevel"/>
    <w:tmpl w:val="25B654F3"/>
    <w:lvl w:ilvl="0">
      <w:start w:val="1"/>
      <w:numFmt w:val="bullet"/>
      <w:lvlText w:val=""/>
      <w:lvlJc w:val="left"/>
      <w:pPr>
        <w:ind w:left="960" w:hanging="360"/>
      </w:pPr>
      <w:rPr>
        <w:rFonts w:ascii="Symbol" w:hAnsi="Symbol" w:hint="default"/>
      </w:rPr>
    </w:lvl>
  </w:abstractNum>
  <w:abstractNum w:abstractNumId="9" w15:restartNumberingAfterBreak="0">
    <w:nsid w:val="2A8F537B"/>
    <w:multiLevelType w:val="singleLevel"/>
    <w:tmpl w:val="2A8F537B"/>
    <w:lvl w:ilvl="0">
      <w:start w:val="1"/>
      <w:numFmt w:val="bullet"/>
      <w:lvlText w:val=""/>
      <w:lvlJc w:val="left"/>
      <w:pPr>
        <w:ind w:left="960" w:hanging="360"/>
      </w:pPr>
      <w:rPr>
        <w:rFonts w:ascii="Symbol" w:hAnsi="Symbol" w:hint="default"/>
      </w:rPr>
    </w:lvl>
  </w:abstractNum>
  <w:abstractNum w:abstractNumId="10" w15:restartNumberingAfterBreak="0">
    <w:nsid w:val="4D4DC07F"/>
    <w:multiLevelType w:val="singleLevel"/>
    <w:tmpl w:val="4D4DC07F"/>
    <w:lvl w:ilvl="0">
      <w:start w:val="1"/>
      <w:numFmt w:val="bullet"/>
      <w:lvlText w:val=""/>
      <w:lvlJc w:val="left"/>
      <w:pPr>
        <w:ind w:left="960" w:hanging="360"/>
      </w:pPr>
      <w:rPr>
        <w:rFonts w:ascii="Symbol" w:hAnsi="Symbol" w:hint="default"/>
      </w:rPr>
    </w:lvl>
  </w:abstractNum>
  <w:abstractNum w:abstractNumId="11" w15:restartNumberingAfterBreak="0">
    <w:nsid w:val="59ADCABA"/>
    <w:multiLevelType w:val="singleLevel"/>
    <w:tmpl w:val="59ADCABA"/>
    <w:lvl w:ilvl="0">
      <w:start w:val="1"/>
      <w:numFmt w:val="bullet"/>
      <w:lvlText w:val=""/>
      <w:lvlJc w:val="left"/>
      <w:pPr>
        <w:ind w:left="960" w:hanging="360"/>
      </w:pPr>
      <w:rPr>
        <w:rFonts w:ascii="Symbol" w:hAnsi="Symbol" w:hint="default"/>
      </w:rPr>
    </w:lvl>
  </w:abstractNum>
  <w:abstractNum w:abstractNumId="12" w15:restartNumberingAfterBreak="0">
    <w:nsid w:val="5A241D34"/>
    <w:multiLevelType w:val="singleLevel"/>
    <w:tmpl w:val="5A241D34"/>
    <w:lvl w:ilvl="0">
      <w:start w:val="1"/>
      <w:numFmt w:val="bullet"/>
      <w:lvlText w:val=""/>
      <w:lvlJc w:val="left"/>
      <w:pPr>
        <w:ind w:left="960" w:hanging="360"/>
      </w:pPr>
      <w:rPr>
        <w:rFonts w:ascii="Symbol" w:hAnsi="Symbol" w:hint="default"/>
      </w:rPr>
    </w:lvl>
  </w:abstractNum>
  <w:abstractNum w:abstractNumId="13" w15:restartNumberingAfterBreak="0">
    <w:nsid w:val="72183CF9"/>
    <w:multiLevelType w:val="singleLevel"/>
    <w:tmpl w:val="72183CF9"/>
    <w:lvl w:ilvl="0">
      <w:start w:val="1"/>
      <w:numFmt w:val="bullet"/>
      <w:lvlText w:val=""/>
      <w:lvlJc w:val="left"/>
      <w:pPr>
        <w:ind w:left="960" w:hanging="360"/>
      </w:pPr>
      <w:rPr>
        <w:rFonts w:ascii="Symbol" w:hAnsi="Symbol" w:hint="default"/>
      </w:rPr>
    </w:lvl>
  </w:abstractNum>
  <w:num w:numId="1" w16cid:durableId="151454970">
    <w:abstractNumId w:val="5"/>
  </w:num>
  <w:num w:numId="2" w16cid:durableId="1581208335">
    <w:abstractNumId w:val="4"/>
  </w:num>
  <w:num w:numId="3" w16cid:durableId="1876966083">
    <w:abstractNumId w:val="11"/>
  </w:num>
  <w:num w:numId="4" w16cid:durableId="1435394994">
    <w:abstractNumId w:val="2"/>
  </w:num>
  <w:num w:numId="5" w16cid:durableId="2005628082">
    <w:abstractNumId w:val="1"/>
  </w:num>
  <w:num w:numId="6" w16cid:durableId="1728261240">
    <w:abstractNumId w:val="7"/>
  </w:num>
  <w:num w:numId="7" w16cid:durableId="202448797">
    <w:abstractNumId w:val="8"/>
  </w:num>
  <w:num w:numId="8" w16cid:durableId="456073127">
    <w:abstractNumId w:val="13"/>
  </w:num>
  <w:num w:numId="9" w16cid:durableId="150298395">
    <w:abstractNumId w:val="6"/>
  </w:num>
  <w:num w:numId="10" w16cid:durableId="971472801">
    <w:abstractNumId w:val="0"/>
  </w:num>
  <w:num w:numId="11" w16cid:durableId="1960067259">
    <w:abstractNumId w:val="9"/>
  </w:num>
  <w:num w:numId="12" w16cid:durableId="1790079636">
    <w:abstractNumId w:val="12"/>
  </w:num>
  <w:num w:numId="13" w16cid:durableId="730230044">
    <w:abstractNumId w:val="3"/>
  </w:num>
  <w:num w:numId="14" w16cid:durableId="13055515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6F91"/>
    <w:rsid w:val="000D102C"/>
    <w:rsid w:val="00420D2B"/>
    <w:rsid w:val="00430A54"/>
    <w:rsid w:val="004F66CF"/>
    <w:rsid w:val="00682F42"/>
    <w:rsid w:val="007C2690"/>
    <w:rsid w:val="00A56C8E"/>
    <w:rsid w:val="00A91D2D"/>
    <w:rsid w:val="00E50063"/>
    <w:rsid w:val="00FB6F91"/>
    <w:rsid w:val="3CCD4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4677F"/>
  <w15:docId w15:val="{D15B66D5-8F79-45C4-ABCC-0148EDD4F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rPr>
      <w:color w:val="0000FF" w:themeColor="hyperlink"/>
      <w:u w:val="single"/>
    </w:rPr>
  </w:style>
  <w:style w:type="paragraph" w:styleId="a5">
    <w:name w:val="Normal Indent"/>
    <w:basedOn w:val="a"/>
    <w:uiPriority w:val="99"/>
    <w:unhideWhenUsed/>
    <w:pPr>
      <w:ind w:left="720"/>
    </w:pPr>
  </w:style>
  <w:style w:type="paragraph" w:styleId="a6">
    <w:name w:val="caption"/>
    <w:basedOn w:val="a"/>
    <w:next w:val="a"/>
    <w:uiPriority w:val="35"/>
    <w:semiHidden/>
    <w:unhideWhenUsed/>
    <w:qFormat/>
    <w:pPr>
      <w:spacing w:line="240" w:lineRule="auto"/>
    </w:pPr>
    <w:rPr>
      <w:b/>
      <w:bCs/>
      <w:color w:val="4F81BD" w:themeColor="accent1"/>
      <w:sz w:val="18"/>
      <w:szCs w:val="18"/>
    </w:rPr>
  </w:style>
  <w:style w:type="paragraph" w:styleId="a7">
    <w:name w:val="header"/>
    <w:basedOn w:val="a"/>
    <w:link w:val="a8"/>
    <w:uiPriority w:val="99"/>
    <w:unhideWhenUsed/>
    <w:pPr>
      <w:tabs>
        <w:tab w:val="center" w:pos="4680"/>
        <w:tab w:val="right" w:pos="9360"/>
      </w:tabs>
    </w:p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pPr>
      <w:ind w:left="86"/>
    </w:pPr>
    <w:rPr>
      <w:rFonts w:asciiTheme="majorHAnsi" w:eastAsiaTheme="majorEastAsia" w:hAnsiTheme="majorHAnsi" w:cstheme="majorBidi"/>
      <w:i/>
      <w:iCs/>
      <w:color w:val="4F81BD" w:themeColor="accent1"/>
      <w:spacing w:val="15"/>
      <w:sz w:val="24"/>
      <w:szCs w:val="24"/>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Верхний колонтитул Знак"/>
    <w:basedOn w:val="a0"/>
    <w:link w:val="a7"/>
    <w:uiPriority w:val="99"/>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F81BD" w:themeColor="accent1"/>
    </w:rPr>
  </w:style>
  <w:style w:type="character" w:customStyle="1" w:styleId="ac">
    <w:name w:val="Подзаголовок Знак"/>
    <w:basedOn w:val="a0"/>
    <w:link w:val="ab"/>
    <w:uiPriority w:val="11"/>
    <w:rPr>
      <w:rFonts w:asciiTheme="majorHAnsi" w:eastAsiaTheme="majorEastAsia" w:hAnsiTheme="majorHAnsi" w:cstheme="majorBidi"/>
      <w:i/>
      <w:iCs/>
      <w:color w:val="4F81BD" w:themeColor="accent1"/>
      <w:spacing w:val="15"/>
      <w:sz w:val="24"/>
      <w:szCs w:val="24"/>
    </w:rPr>
  </w:style>
  <w:style w:type="character" w:customStyle="1" w:styleId="aa">
    <w:name w:val="Заголовок Знак"/>
    <w:basedOn w:val="a0"/>
    <w:link w:val="a9"/>
    <w:uiPriority w:val="1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b38" TargetMode="External"/><Relationship Id="rId18" Type="http://schemas.openxmlformats.org/officeDocument/2006/relationships/hyperlink" Target="https://m.edsoo.ru/7f414f38" TargetMode="External"/><Relationship Id="rId26" Type="http://schemas.openxmlformats.org/officeDocument/2006/relationships/hyperlink" Target="https://m.edsoo.ru/7f416c48" TargetMode="External"/><Relationship Id="rId39" Type="http://schemas.openxmlformats.org/officeDocument/2006/relationships/hyperlink" Target="https://m.edsoo.ru/7f418d72" TargetMode="External"/><Relationship Id="rId21" Type="http://schemas.openxmlformats.org/officeDocument/2006/relationships/hyperlink" Target="https://m.edsoo.ru/7f416c48" TargetMode="External"/><Relationship Id="rId34" Type="http://schemas.openxmlformats.org/officeDocument/2006/relationships/hyperlink" Target="https://m.edsoo.ru/7f418d72" TargetMode="External"/><Relationship Id="rId42" Type="http://schemas.openxmlformats.org/officeDocument/2006/relationships/hyperlink" Target="https://m.edsoo.ru/7f418d72" TargetMode="External"/><Relationship Id="rId47" Type="http://schemas.openxmlformats.org/officeDocument/2006/relationships/hyperlink" Target="https://m.edsoo.ru/7f41b11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 Type="http://schemas.openxmlformats.org/officeDocument/2006/relationships/hyperlink" Target="https://m.edsoo.ru/7f413b38" TargetMode="External"/><Relationship Id="rId2" Type="http://schemas.openxmlformats.org/officeDocument/2006/relationships/styles" Target="styles.xml"/><Relationship Id="rId16" Type="http://schemas.openxmlformats.org/officeDocument/2006/relationships/hyperlink" Target="https://m.edsoo.ru/7f414f38" TargetMode="External"/><Relationship Id="rId29" Type="http://schemas.openxmlformats.org/officeDocument/2006/relationships/hyperlink" Target="https://m.edsoo.ru/7f416c48" TargetMode="External"/><Relationship Id="rId11" Type="http://schemas.openxmlformats.org/officeDocument/2006/relationships/hyperlink" Target="https://m.edsoo.ru/7f413b38" TargetMode="External"/><Relationship Id="rId24" Type="http://schemas.openxmlformats.org/officeDocument/2006/relationships/hyperlink" Target="https://m.edsoo.ru/7f416c48" TargetMode="External"/><Relationship Id="rId32" Type="http://schemas.openxmlformats.org/officeDocument/2006/relationships/hyperlink" Target="https://m.edsoo.ru/7f418d72" TargetMode="External"/><Relationship Id="rId37" Type="http://schemas.openxmlformats.org/officeDocument/2006/relationships/hyperlink" Target="https://m.edsoo.ru/7f418d72"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53" Type="http://schemas.openxmlformats.org/officeDocument/2006/relationships/hyperlink" Target="https://m.edsoo.ru/7f41b112" TargetMode="External"/><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hyperlink" Target="https://m.edsoo.ru/7f414f3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4" Type="http://schemas.openxmlformats.org/officeDocument/2006/relationships/hyperlink" Target="https://m.edsoo.ru/7f413b38" TargetMode="External"/><Relationship Id="rId22" Type="http://schemas.openxmlformats.org/officeDocument/2006/relationships/hyperlink" Target="https://m.edsoo.ru/7f416c48" TargetMode="External"/><Relationship Id="rId27" Type="http://schemas.openxmlformats.org/officeDocument/2006/relationships/hyperlink" Target="https://m.edsoo.ru/7f416c4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43" Type="http://schemas.openxmlformats.org/officeDocument/2006/relationships/hyperlink" Target="https://m.edsoo.ru/7f418d72" TargetMode="External"/><Relationship Id="rId48" Type="http://schemas.openxmlformats.org/officeDocument/2006/relationships/hyperlink" Target="https://m.edsoo.ru/7f41b112" TargetMode="External"/><Relationship Id="rId56" Type="http://schemas.openxmlformats.org/officeDocument/2006/relationships/hyperlink" Target="https://m.edsoo.ru/7f41b11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3" Type="http://schemas.openxmlformats.org/officeDocument/2006/relationships/settings" Target="settings.xm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25" Type="http://schemas.openxmlformats.org/officeDocument/2006/relationships/hyperlink" Target="https://m.edsoo.ru/7f416c48" TargetMode="External"/><Relationship Id="rId33" Type="http://schemas.openxmlformats.org/officeDocument/2006/relationships/hyperlink" Target="https://m.edsoo.ru/7f418d72" TargetMode="External"/><Relationship Id="rId38" Type="http://schemas.openxmlformats.org/officeDocument/2006/relationships/hyperlink" Target="https://m.edsoo.ru/7f418d72" TargetMode="External"/><Relationship Id="rId46" Type="http://schemas.openxmlformats.org/officeDocument/2006/relationships/hyperlink" Target="https://m.edsoo.ru/7f41b112" TargetMode="External"/><Relationship Id="rId59" Type="http://schemas.openxmlformats.org/officeDocument/2006/relationships/theme" Target="theme/theme1.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54"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4f38" TargetMode="External"/><Relationship Id="rId23" Type="http://schemas.openxmlformats.org/officeDocument/2006/relationships/hyperlink" Target="https://m.edsoo.ru/7f416c48" TargetMode="External"/><Relationship Id="rId28" Type="http://schemas.openxmlformats.org/officeDocument/2006/relationships/hyperlink" Target="https://m.edsoo.ru/7f416c48" TargetMode="External"/><Relationship Id="rId36" Type="http://schemas.openxmlformats.org/officeDocument/2006/relationships/hyperlink" Target="https://m.edsoo.ru/7f418d72" TargetMode="External"/><Relationship Id="rId49" Type="http://schemas.openxmlformats.org/officeDocument/2006/relationships/hyperlink" Target="https://m.edsoo.ru/7f41b112" TargetMode="External"/><Relationship Id="rId57" Type="http://schemas.openxmlformats.org/officeDocument/2006/relationships/hyperlink" Target="https://m.edsoo.ru/7f41b112"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44" Type="http://schemas.openxmlformats.org/officeDocument/2006/relationships/hyperlink" Target="https://m.edsoo.ru/7f418d72" TargetMode="External"/><Relationship Id="rId52" Type="http://schemas.openxmlformats.org/officeDocument/2006/relationships/hyperlink" Target="https://m.edsoo.ru/7f41b112"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12738</Words>
  <Characters>72611</Characters>
  <Application>Microsoft Office Word</Application>
  <DocSecurity>0</DocSecurity>
  <Lines>605</Lines>
  <Paragraphs>170</Paragraphs>
  <ScaleCrop>false</ScaleCrop>
  <Company/>
  <LinksUpToDate>false</LinksUpToDate>
  <CharactersWithSpaces>85179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dc:creator>
  <cp:lastModifiedBy>ADMIN</cp:lastModifiedBy>
  <cp:revision>7</cp:revision>
  <dcterms:created xsi:type="dcterms:W3CDTF">2024-09-04T08:32:00Z</dcterms:created>
  <dcterms:modified xsi:type="dcterms:W3CDTF">2024-09-07T01:53:00Z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1049-12.2.0.18165</vt:lpwstr>
  </property>
  <property fmtid="{D5CDD505-2E9C-101B-9397-08002B2CF9AE}" pid="3" name="ICV">
    <vt:lpwstr>82F8DC76EFF54A439F1B4ED686C3A6A5_13</vt:lpwstr>
  </property>
</Properties>
</file>